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486AC" w14:textId="3417F0EF" w:rsidR="000B16C2" w:rsidRPr="00C422FB" w:rsidRDefault="00C422FB" w:rsidP="000B16C2">
      <w:pPr>
        <w:shd w:val="clear" w:color="auto" w:fill="FFFFFF"/>
        <w:spacing w:line="259" w:lineRule="auto"/>
        <w:ind w:right="1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Numer sprawy</w:t>
      </w:r>
      <w:r w:rsidRPr="00C422FB">
        <w:rPr>
          <w:rFonts w:ascii="Calibri" w:hAnsi="Calibri" w:cs="Calibri"/>
          <w:sz w:val="22"/>
          <w:szCs w:val="22"/>
        </w:rPr>
        <w:t>: 16/ZP/2026</w:t>
      </w:r>
      <w:r w:rsidR="00096D43">
        <w:rPr>
          <w:rFonts w:ascii="Calibri" w:hAnsi="Calibri" w:cs="Calibri"/>
          <w:sz w:val="22"/>
          <w:szCs w:val="22"/>
        </w:rPr>
        <w:tab/>
      </w:r>
      <w:r w:rsidR="00096D43">
        <w:rPr>
          <w:rFonts w:ascii="Calibri" w:hAnsi="Calibri" w:cs="Calibri"/>
          <w:sz w:val="22"/>
          <w:szCs w:val="22"/>
        </w:rPr>
        <w:tab/>
      </w:r>
      <w:r w:rsidR="00096D43">
        <w:rPr>
          <w:rFonts w:ascii="Calibri" w:hAnsi="Calibri" w:cs="Calibri"/>
          <w:sz w:val="22"/>
          <w:szCs w:val="22"/>
        </w:rPr>
        <w:tab/>
      </w:r>
      <w:r w:rsidR="00096D43">
        <w:rPr>
          <w:rFonts w:ascii="Calibri" w:hAnsi="Calibri" w:cs="Calibri"/>
          <w:sz w:val="22"/>
          <w:szCs w:val="22"/>
        </w:rPr>
        <w:tab/>
      </w:r>
      <w:r w:rsidR="00096D43">
        <w:rPr>
          <w:rFonts w:ascii="Calibri" w:hAnsi="Calibri" w:cs="Calibri"/>
          <w:sz w:val="22"/>
          <w:szCs w:val="22"/>
        </w:rPr>
        <w:tab/>
      </w:r>
      <w:r w:rsidR="00096D43">
        <w:rPr>
          <w:rFonts w:ascii="Calibri" w:hAnsi="Calibri" w:cs="Calibri"/>
          <w:sz w:val="22"/>
          <w:szCs w:val="22"/>
        </w:rPr>
        <w:tab/>
      </w:r>
      <w:r w:rsidR="00096D43">
        <w:rPr>
          <w:rFonts w:ascii="Calibri" w:hAnsi="Calibri" w:cs="Calibri"/>
          <w:sz w:val="22"/>
          <w:szCs w:val="22"/>
        </w:rPr>
        <w:tab/>
      </w:r>
      <w:bookmarkStart w:id="0" w:name="_GoBack"/>
      <w:bookmarkEnd w:id="0"/>
      <w:r w:rsidR="00096D43">
        <w:rPr>
          <w:rFonts w:ascii="Calibri" w:hAnsi="Calibri" w:cs="Calibri"/>
          <w:sz w:val="22"/>
          <w:szCs w:val="22"/>
        </w:rPr>
        <w:t>załącznik nr 6 do DZ</w:t>
      </w:r>
    </w:p>
    <w:p w14:paraId="0D8F5DB0" w14:textId="77777777" w:rsidR="000B16C2" w:rsidRDefault="000B16C2" w:rsidP="00980768">
      <w:pPr>
        <w:shd w:val="clear" w:color="auto" w:fill="FFFFFF"/>
        <w:spacing w:line="259" w:lineRule="auto"/>
        <w:ind w:right="10"/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</w:p>
    <w:p w14:paraId="0FCA4F7F" w14:textId="3686A2C7" w:rsidR="00730755" w:rsidRPr="003514E3" w:rsidRDefault="003514E3" w:rsidP="00980768">
      <w:pPr>
        <w:shd w:val="clear" w:color="auto" w:fill="FFFFFF"/>
        <w:spacing w:line="259" w:lineRule="auto"/>
        <w:ind w:right="10"/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3514E3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WZ</w:t>
      </w:r>
      <w:r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ÓR UMOWY</w:t>
      </w:r>
    </w:p>
    <w:p w14:paraId="5F587475" w14:textId="77777777" w:rsidR="00036BC3" w:rsidRDefault="00036BC3" w:rsidP="00980768">
      <w:pPr>
        <w:spacing w:line="259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4E01AA6" w14:textId="77777777" w:rsidR="006A0043" w:rsidRPr="006A0043" w:rsidRDefault="006A0043" w:rsidP="00980768">
      <w:pPr>
        <w:spacing w:line="259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417EF8CF" w14:textId="6659BBA8" w:rsid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 xml:space="preserve">zawarta </w:t>
      </w:r>
      <w:r w:rsidR="007905B9">
        <w:rPr>
          <w:rFonts w:ascii="Calibri" w:hAnsi="Calibri" w:cs="Calibri"/>
          <w:sz w:val="22"/>
          <w:szCs w:val="22"/>
        </w:rPr>
        <w:t xml:space="preserve">zostaje zawarta </w:t>
      </w:r>
      <w:r w:rsidRPr="003514E3">
        <w:rPr>
          <w:rFonts w:ascii="Calibri" w:hAnsi="Calibri" w:cs="Calibri"/>
          <w:sz w:val="22"/>
          <w:szCs w:val="22"/>
        </w:rPr>
        <w:t xml:space="preserve">w dniu </w:t>
      </w:r>
      <w:r w:rsidR="007905B9" w:rsidRPr="00E5699D">
        <w:rPr>
          <w:rFonts w:ascii="Calibri" w:hAnsi="Calibri" w:cs="Calibri"/>
          <w:sz w:val="22"/>
          <w:szCs w:val="22"/>
        </w:rPr>
        <w:t xml:space="preserve">opatrzenia ostatnim kwalifikowanym podpisem elektronicznym </w:t>
      </w:r>
      <w:r w:rsidR="00E5699D">
        <w:rPr>
          <w:rFonts w:ascii="Calibri" w:hAnsi="Calibri" w:cs="Calibri"/>
          <w:sz w:val="22"/>
          <w:szCs w:val="22"/>
        </w:rPr>
        <w:br/>
      </w:r>
      <w:r w:rsidR="007905B9" w:rsidRPr="00E5699D">
        <w:rPr>
          <w:rFonts w:ascii="Calibri" w:hAnsi="Calibri" w:cs="Calibri"/>
          <w:sz w:val="22"/>
          <w:szCs w:val="22"/>
        </w:rPr>
        <w:t>w Tychach pomiędzy:</w:t>
      </w:r>
    </w:p>
    <w:p w14:paraId="27C1ED8E" w14:textId="77777777" w:rsidR="003514E3" w:rsidRP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3F1BF77D" w14:textId="6AB187FC" w:rsidR="003514E3" w:rsidRPr="003514E3" w:rsidRDefault="003514E3" w:rsidP="00980768">
      <w:pPr>
        <w:spacing w:after="120"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b/>
          <w:bCs/>
          <w:sz w:val="22"/>
          <w:szCs w:val="22"/>
        </w:rPr>
        <w:t>Rejonowym Przedsiębiorstwem Wodociągów i Kanalizacji w Tychach Spółką Akcyjną</w:t>
      </w:r>
      <w:r w:rsidRPr="003514E3">
        <w:rPr>
          <w:rFonts w:ascii="Calibri" w:hAnsi="Calibri" w:cs="Calibri"/>
          <w:sz w:val="22"/>
          <w:szCs w:val="22"/>
        </w:rPr>
        <w:t xml:space="preserve"> z siedzibą </w:t>
      </w:r>
      <w:r>
        <w:rPr>
          <w:rFonts w:ascii="Calibri" w:hAnsi="Calibri" w:cs="Calibri"/>
          <w:sz w:val="22"/>
          <w:szCs w:val="22"/>
        </w:rPr>
        <w:br/>
      </w:r>
      <w:r w:rsidRPr="003514E3">
        <w:rPr>
          <w:rFonts w:ascii="Calibri" w:hAnsi="Calibri" w:cs="Calibri"/>
          <w:sz w:val="22"/>
          <w:szCs w:val="22"/>
        </w:rPr>
        <w:t>przy ul. Sadowej 4, 43</w:t>
      </w:r>
      <w:r w:rsidRPr="003514E3">
        <w:rPr>
          <w:rFonts w:ascii="Calibri" w:hAnsi="Calibri" w:cs="Calibri"/>
          <w:sz w:val="22"/>
          <w:szCs w:val="22"/>
        </w:rPr>
        <w:noBreakHyphen/>
        <w:t>100 Tychy, wpisaną do Rejestru Przedsiębiorców Krajowego Rejestru Sądowego prowadzonego przez Sąd Rejonowy Katowice</w:t>
      </w:r>
      <w:r w:rsidRPr="003514E3">
        <w:rPr>
          <w:rFonts w:ascii="Calibri" w:hAnsi="Calibri" w:cs="Calibri"/>
          <w:sz w:val="22"/>
          <w:szCs w:val="22"/>
        </w:rPr>
        <w:noBreakHyphen/>
        <w:t>Wschód w Katowicach, Wydział VIII Gospodarczy KRS, pod numerem 0000219629 (NIP 646</w:t>
      </w:r>
      <w:r w:rsidRPr="003514E3">
        <w:rPr>
          <w:rFonts w:ascii="Calibri" w:hAnsi="Calibri" w:cs="Calibri"/>
          <w:sz w:val="22"/>
          <w:szCs w:val="22"/>
        </w:rPr>
        <w:noBreakHyphen/>
        <w:t>001</w:t>
      </w:r>
      <w:r w:rsidRPr="003514E3">
        <w:rPr>
          <w:rFonts w:ascii="Calibri" w:hAnsi="Calibri" w:cs="Calibri"/>
          <w:sz w:val="22"/>
          <w:szCs w:val="22"/>
        </w:rPr>
        <w:noBreakHyphen/>
        <w:t>03</w:t>
      </w:r>
      <w:r w:rsidRPr="003514E3">
        <w:rPr>
          <w:rFonts w:ascii="Calibri" w:hAnsi="Calibri" w:cs="Calibri"/>
          <w:sz w:val="22"/>
          <w:szCs w:val="22"/>
        </w:rPr>
        <w:noBreakHyphen/>
        <w:t xml:space="preserve">22; REGON 270544647), posiadającą kapitał zakładowy </w:t>
      </w:r>
      <w:r>
        <w:rPr>
          <w:rFonts w:ascii="Calibri" w:hAnsi="Calibri" w:cs="Calibri"/>
          <w:sz w:val="22"/>
          <w:szCs w:val="22"/>
        </w:rPr>
        <w:br/>
      </w:r>
      <w:r w:rsidRPr="003514E3">
        <w:rPr>
          <w:rFonts w:ascii="Calibri" w:hAnsi="Calibri" w:cs="Calibri"/>
          <w:sz w:val="22"/>
          <w:szCs w:val="22"/>
        </w:rPr>
        <w:t>w wysokości 58 280 380,00 zł (wpłacony w całości), zwaną dalej „</w:t>
      </w:r>
      <w:r w:rsidRPr="003514E3">
        <w:rPr>
          <w:rFonts w:ascii="Calibri" w:hAnsi="Calibri" w:cs="Calibri"/>
          <w:b/>
          <w:bCs/>
          <w:sz w:val="22"/>
          <w:szCs w:val="22"/>
        </w:rPr>
        <w:t>Zamawiającym</w:t>
      </w:r>
      <w:r w:rsidRPr="003514E3">
        <w:rPr>
          <w:rFonts w:ascii="Calibri" w:hAnsi="Calibri" w:cs="Calibri"/>
          <w:sz w:val="22"/>
          <w:szCs w:val="22"/>
        </w:rPr>
        <w:t>”, reprezentowaną przez:</w:t>
      </w:r>
    </w:p>
    <w:p w14:paraId="2EF24B88" w14:textId="77777777" w:rsidR="003514E3" w:rsidRP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20486112" w14:textId="77777777" w:rsidR="003514E3" w:rsidRPr="003514E3" w:rsidRDefault="003514E3" w:rsidP="00980768">
      <w:pPr>
        <w:spacing w:before="120" w:after="120"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>a</w:t>
      </w:r>
    </w:p>
    <w:p w14:paraId="13C0C004" w14:textId="77777777" w:rsidR="003514E3" w:rsidRPr="003514E3" w:rsidRDefault="003514E3" w:rsidP="00980768">
      <w:pPr>
        <w:spacing w:after="120"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>............................................................................................., NIP: ............................................., REGON: .............................................., zwanym(ą) dalej „</w:t>
      </w:r>
      <w:r w:rsidRPr="003514E3">
        <w:rPr>
          <w:rFonts w:ascii="Calibri" w:hAnsi="Calibri" w:cs="Calibri"/>
          <w:b/>
          <w:bCs/>
          <w:sz w:val="22"/>
          <w:szCs w:val="22"/>
        </w:rPr>
        <w:t>Wykonawcą</w:t>
      </w:r>
      <w:r w:rsidRPr="003514E3">
        <w:rPr>
          <w:rFonts w:ascii="Calibri" w:hAnsi="Calibri" w:cs="Calibri"/>
          <w:sz w:val="22"/>
          <w:szCs w:val="22"/>
        </w:rPr>
        <w:t>”, reprezentowanym(ą) przez:</w:t>
      </w:r>
    </w:p>
    <w:p w14:paraId="64931013" w14:textId="77777777" w:rsid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</w:t>
      </w:r>
    </w:p>
    <w:p w14:paraId="053FAB83" w14:textId="77777777" w:rsidR="003514E3" w:rsidRP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78DC92B3" w14:textId="77777777" w:rsidR="003514E3" w:rsidRDefault="003514E3" w:rsidP="00980768">
      <w:pPr>
        <w:spacing w:line="259" w:lineRule="auto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0AFD525D" w14:textId="377B7E05" w:rsidR="006A0043" w:rsidRPr="006A0043" w:rsidRDefault="006A0043" w:rsidP="00980768">
      <w:pPr>
        <w:spacing w:after="120" w:line="259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6A0043">
        <w:rPr>
          <w:rFonts w:ascii="Calibri" w:hAnsi="Calibri" w:cs="Calibri"/>
          <w:i/>
          <w:iCs/>
          <w:sz w:val="22"/>
          <w:szCs w:val="22"/>
        </w:rPr>
        <w:t xml:space="preserve">Niniejszą umowę zawarto poniżej progu określonego w art. 2 ust. 1 pkt 2 ustawy z dnia 11 września </w:t>
      </w:r>
      <w:r w:rsidRPr="006A0043">
        <w:rPr>
          <w:rFonts w:ascii="Calibri" w:hAnsi="Calibri" w:cs="Calibri"/>
          <w:i/>
          <w:iCs/>
          <w:sz w:val="22"/>
          <w:szCs w:val="22"/>
        </w:rPr>
        <w:br/>
        <w:t>2019 r. Prawo zamówień publicznych (</w:t>
      </w:r>
      <w:proofErr w:type="spellStart"/>
      <w:r w:rsidRPr="006A0043">
        <w:rPr>
          <w:rFonts w:ascii="Calibri" w:hAnsi="Calibri" w:cs="Calibri"/>
          <w:i/>
          <w:iCs/>
          <w:sz w:val="22"/>
          <w:szCs w:val="22"/>
        </w:rPr>
        <w:t>t.j</w:t>
      </w:r>
      <w:proofErr w:type="spellEnd"/>
      <w:r w:rsidRPr="006A0043">
        <w:rPr>
          <w:rFonts w:ascii="Calibri" w:hAnsi="Calibri" w:cs="Calibri"/>
          <w:i/>
          <w:iCs/>
          <w:sz w:val="22"/>
          <w:szCs w:val="22"/>
        </w:rPr>
        <w:t xml:space="preserve">. Dz. U. z 2024 r. poz. 1320 z </w:t>
      </w:r>
      <w:proofErr w:type="spellStart"/>
      <w:r w:rsidRPr="006A0043">
        <w:rPr>
          <w:rFonts w:ascii="Calibri" w:hAnsi="Calibri" w:cs="Calibri"/>
          <w:i/>
          <w:iCs/>
          <w:sz w:val="22"/>
          <w:szCs w:val="22"/>
        </w:rPr>
        <w:t>poźn</w:t>
      </w:r>
      <w:proofErr w:type="spellEnd"/>
      <w:r w:rsidRPr="006A0043">
        <w:rPr>
          <w:rFonts w:ascii="Calibri" w:hAnsi="Calibri" w:cs="Calibri"/>
          <w:i/>
          <w:iCs/>
          <w:sz w:val="22"/>
          <w:szCs w:val="22"/>
        </w:rPr>
        <w:t xml:space="preserve">. zm.), </w:t>
      </w:r>
      <w:r w:rsidRPr="006A0043">
        <w:rPr>
          <w:rFonts w:ascii="Calibri" w:hAnsi="Calibri" w:cs="Calibri"/>
          <w:i/>
          <w:iCs/>
          <w:color w:val="000000"/>
          <w:sz w:val="22"/>
          <w:szCs w:val="22"/>
        </w:rPr>
        <w:t xml:space="preserve">zgodnie 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br/>
      </w:r>
      <w:r w:rsidRPr="006A0043">
        <w:rPr>
          <w:rFonts w:ascii="Calibri" w:hAnsi="Calibri" w:cs="Calibri"/>
          <w:i/>
          <w:iCs/>
          <w:color w:val="000000"/>
          <w:sz w:val="22"/>
          <w:szCs w:val="22"/>
        </w:rPr>
        <w:t xml:space="preserve">z </w:t>
      </w:r>
      <w:r w:rsidRPr="006A0043">
        <w:rPr>
          <w:rFonts w:ascii="Calibri" w:hAnsi="Calibri" w:cs="Calibri"/>
          <w:i/>
          <w:iCs/>
          <w:noProof/>
          <w:color w:val="000000"/>
          <w:sz w:val="22"/>
          <w:szCs w:val="22"/>
        </w:rPr>
        <w:t>„Regulaminem udzielania zamówień w RPWiK Tychy S.A.”</w:t>
      </w:r>
      <w:r>
        <w:rPr>
          <w:rFonts w:ascii="Calibri" w:hAnsi="Calibri" w:cs="Calibri"/>
          <w:i/>
          <w:iCs/>
          <w:noProof/>
          <w:color w:val="000000"/>
          <w:sz w:val="22"/>
          <w:szCs w:val="22"/>
        </w:rPr>
        <w:t xml:space="preserve"> wprowadzonym Uchwałą </w:t>
      </w:r>
      <w:r w:rsidR="00CA01D9">
        <w:rPr>
          <w:rFonts w:ascii="Calibri" w:hAnsi="Calibri" w:cs="Calibri"/>
          <w:i/>
          <w:iCs/>
          <w:noProof/>
          <w:color w:val="000000"/>
          <w:sz w:val="22"/>
          <w:szCs w:val="22"/>
        </w:rPr>
        <w:t xml:space="preserve">Zarządu </w:t>
      </w:r>
      <w:r w:rsidR="00CA01D9">
        <w:rPr>
          <w:rFonts w:ascii="Calibri" w:hAnsi="Calibri" w:cs="Calibri"/>
          <w:i/>
          <w:iCs/>
          <w:noProof/>
          <w:color w:val="000000"/>
          <w:sz w:val="22"/>
          <w:szCs w:val="22"/>
        </w:rPr>
        <w:br/>
        <w:t>nr 325/VII/25 z dnia 18 grudnia 2025 r.,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6A0043">
        <w:rPr>
          <w:rFonts w:ascii="Calibri" w:hAnsi="Calibri" w:cs="Calibri"/>
          <w:i/>
          <w:iCs/>
          <w:sz w:val="22"/>
          <w:szCs w:val="22"/>
        </w:rPr>
        <w:t>i w następstwie złożonej oferty, tym samym niniejsza umowa nie podlega przepisom w/w ustawy.</w:t>
      </w:r>
    </w:p>
    <w:p w14:paraId="5D57DA5A" w14:textId="35229619" w:rsidR="006A0043" w:rsidRPr="006A0043" w:rsidRDefault="003514E3" w:rsidP="00980768">
      <w:pPr>
        <w:spacing w:after="120" w:line="259" w:lineRule="auto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6A0043">
        <w:rPr>
          <w:rFonts w:ascii="Calibri" w:hAnsi="Calibri" w:cs="Calibri"/>
          <w:i/>
          <w:iCs/>
          <w:sz w:val="22"/>
          <w:szCs w:val="22"/>
        </w:rPr>
        <w:t xml:space="preserve">Przedmiot umowy jest częścią przedsięwzięcia pn. </w:t>
      </w:r>
      <w:r w:rsidR="006A0043" w:rsidRPr="006A0043">
        <w:rPr>
          <w:rFonts w:ascii="Calibri" w:hAnsi="Calibri" w:cs="Calibri"/>
          <w:i/>
          <w:iCs/>
          <w:sz w:val="22"/>
          <w:szCs w:val="22"/>
        </w:rPr>
        <w:t>„</w:t>
      </w:r>
      <w:r w:rsidR="006A0043" w:rsidRPr="006A0043">
        <w:rPr>
          <w:rFonts w:asciiTheme="minorHAnsi" w:hAnsiTheme="minorHAnsi" w:cstheme="minorHAnsi"/>
          <w:i/>
          <w:iCs/>
          <w:sz w:val="22"/>
          <w:szCs w:val="22"/>
        </w:rPr>
        <w:t>1.5 Modernizacja komunikacji Intranetowej”, realizowane w ramach zadania pn. „Woda w Cyfrowym Żywiole – Transformacja cyfrowa w RPWiK Tychy</w:t>
      </w:r>
      <w:r w:rsidR="006A0043" w:rsidRPr="006A0043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6A0043" w:rsidRPr="006A0043">
        <w:rPr>
          <w:rFonts w:ascii="Calibri" w:hAnsi="Calibri" w:cs="Calibri"/>
          <w:bCs/>
          <w:i/>
          <w:iCs/>
          <w:sz w:val="22"/>
          <w:szCs w:val="22"/>
        </w:rPr>
        <w:t>S.A.” nr FESL.01.04-IZ.01-0C45/24 w ramach Programu Fundusze Europejskie dla Śląskiego 2021-2027.</w:t>
      </w:r>
    </w:p>
    <w:p w14:paraId="3985AD07" w14:textId="6E6B6680" w:rsidR="00C862CF" w:rsidRPr="00DF4C38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i/>
          <w:iCs/>
          <w:sz w:val="22"/>
          <w:szCs w:val="22"/>
          <w:highlight w:val="white"/>
        </w:rPr>
        <w:t xml:space="preserve">Zrealizowanie przedmiotu umowy w ramach powyższego projektu, w tym wydatkowanie środków </w:t>
      </w:r>
      <w:r w:rsidR="006A0043">
        <w:rPr>
          <w:rFonts w:ascii="Calibri" w:hAnsi="Calibri" w:cs="Calibri"/>
          <w:i/>
          <w:iCs/>
          <w:sz w:val="22"/>
          <w:szCs w:val="22"/>
          <w:highlight w:val="white"/>
        </w:rPr>
        <w:br/>
      </w:r>
      <w:r w:rsidRPr="003514E3">
        <w:rPr>
          <w:rFonts w:ascii="Calibri" w:hAnsi="Calibri" w:cs="Calibri"/>
          <w:i/>
          <w:iCs/>
          <w:sz w:val="22"/>
          <w:szCs w:val="22"/>
          <w:highlight w:val="white"/>
        </w:rPr>
        <w:t>w ramach dofinansowania z FESL (przez które należy rozumieć zapłatę za wykonane zamówienie)</w:t>
      </w:r>
      <w:r w:rsidR="006A0043">
        <w:rPr>
          <w:rFonts w:ascii="Calibri" w:hAnsi="Calibri" w:cs="Calibri"/>
          <w:i/>
          <w:iCs/>
          <w:sz w:val="22"/>
          <w:szCs w:val="22"/>
          <w:highlight w:val="white"/>
        </w:rPr>
        <w:t xml:space="preserve"> </w:t>
      </w:r>
      <w:r w:rsidRPr="003514E3">
        <w:rPr>
          <w:rFonts w:ascii="Calibri" w:hAnsi="Calibri" w:cs="Calibri"/>
          <w:i/>
          <w:iCs/>
          <w:sz w:val="22"/>
          <w:szCs w:val="22"/>
          <w:highlight w:val="white"/>
        </w:rPr>
        <w:t xml:space="preserve">winno nastąpić wyłącznie w okresie jego realizacji, umożliwiając Zamawiającemu prawidłowe </w:t>
      </w:r>
      <w:r w:rsidR="006A0043">
        <w:rPr>
          <w:rFonts w:ascii="Calibri" w:hAnsi="Calibri" w:cs="Calibri"/>
          <w:i/>
          <w:iCs/>
          <w:sz w:val="22"/>
          <w:szCs w:val="22"/>
          <w:highlight w:val="white"/>
        </w:rPr>
        <w:br/>
      </w:r>
      <w:r w:rsidRPr="003514E3">
        <w:rPr>
          <w:rFonts w:ascii="Calibri" w:hAnsi="Calibri" w:cs="Calibri"/>
          <w:i/>
          <w:iCs/>
          <w:sz w:val="22"/>
          <w:szCs w:val="22"/>
          <w:highlight w:val="white"/>
        </w:rPr>
        <w:t xml:space="preserve">i terminowe rozliczenie, tj. </w:t>
      </w:r>
      <w:r w:rsidR="0063384E">
        <w:rPr>
          <w:rFonts w:ascii="Calibri" w:hAnsi="Calibri" w:cs="Calibri"/>
          <w:i/>
          <w:iCs/>
          <w:sz w:val="22"/>
          <w:szCs w:val="22"/>
        </w:rPr>
        <w:t>10 miesięcy od dnia ostatniego podpisu na Umowie</w:t>
      </w:r>
    </w:p>
    <w:p w14:paraId="5F8F36A4" w14:textId="77777777" w:rsidR="006A0043" w:rsidRPr="003514E3" w:rsidRDefault="006A0043" w:rsidP="00980768">
      <w:pPr>
        <w:pStyle w:val="Tekstpodstawowywcity"/>
        <w:spacing w:line="259" w:lineRule="auto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84BAD8C" w14:textId="342E9A9E" w:rsidR="00F716F8" w:rsidRPr="006A0043" w:rsidRDefault="00F716F8" w:rsidP="00980768">
      <w:pPr>
        <w:pStyle w:val="Tekstpodstawowywcity"/>
        <w:spacing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§</w:t>
      </w:r>
      <w:r w:rsidR="003514E3"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 xml:space="preserve"> </w:t>
      </w:r>
      <w:r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1</w:t>
      </w:r>
      <w:r w:rsidR="006A0043"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 xml:space="preserve"> </w:t>
      </w:r>
      <w:r w:rsidR="006A0043"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br/>
        <w:t>Przedmiot umowy i sposób jego realizacji</w:t>
      </w:r>
    </w:p>
    <w:p w14:paraId="0CB481D3" w14:textId="224E5F0F" w:rsidR="00AC348B" w:rsidRPr="00AC348B" w:rsidRDefault="00AC348B" w:rsidP="004321F1">
      <w:pPr>
        <w:pStyle w:val="Akapitzlist"/>
        <w:numPr>
          <w:ilvl w:val="0"/>
          <w:numId w:val="2"/>
        </w:numPr>
        <w:spacing w:after="120" w:line="259" w:lineRule="auto"/>
        <w:ind w:left="340" w:hanging="340"/>
        <w:contextualSpacing w:val="0"/>
        <w:rPr>
          <w:rFonts w:asciiTheme="minorHAnsi" w:hAnsiTheme="minorHAnsi" w:cstheme="minorHAnsi"/>
          <w:b/>
          <w:sz w:val="22"/>
          <w:szCs w:val="22"/>
        </w:rPr>
      </w:pPr>
      <w:r w:rsidRPr="00AC348B">
        <w:rPr>
          <w:rFonts w:ascii="Calibri" w:hAnsi="Calibri" w:cs="Calibri"/>
          <w:b/>
          <w:bCs/>
          <w:sz w:val="22"/>
          <w:szCs w:val="22"/>
        </w:rPr>
        <w:t>Wykonawca zobowiązuje się do przeprowadzenia dla Zamawiającego następujących</w:t>
      </w:r>
      <w:r w:rsidRPr="00AC348B">
        <w:rPr>
          <w:rFonts w:ascii="Calibri" w:hAnsi="Calibri" w:cs="Calibri"/>
          <w:sz w:val="22"/>
          <w:szCs w:val="22"/>
        </w:rPr>
        <w:t xml:space="preserve"> </w:t>
      </w:r>
      <w:r w:rsidRPr="00AC348B">
        <w:rPr>
          <w:rFonts w:ascii="Calibri" w:hAnsi="Calibri" w:cs="Calibri"/>
          <w:b/>
          <w:sz w:val="22"/>
          <w:szCs w:val="22"/>
        </w:rPr>
        <w:t xml:space="preserve">usług szkoleniowych z zakresu </w:t>
      </w:r>
      <w:r w:rsidR="00923AA8">
        <w:rPr>
          <w:rFonts w:ascii="Calibri" w:hAnsi="Calibri" w:cs="Calibri"/>
          <w:b/>
          <w:sz w:val="22"/>
          <w:szCs w:val="22"/>
        </w:rPr>
        <w:t>szkoleń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7F41BF">
        <w:rPr>
          <w:rFonts w:ascii="Calibri" w:hAnsi="Calibri" w:cs="Calibri"/>
          <w:bCs/>
          <w:sz w:val="22"/>
          <w:szCs w:val="22"/>
        </w:rPr>
        <w:br/>
      </w:r>
      <w:r w:rsidRPr="00AC348B">
        <w:rPr>
          <w:rFonts w:ascii="Calibri" w:hAnsi="Calibri" w:cs="Calibri"/>
          <w:bCs/>
          <w:sz w:val="22"/>
          <w:szCs w:val="22"/>
        </w:rPr>
        <w:t>na warunkach określonych w niniejszej umowie</w:t>
      </w:r>
      <w:r>
        <w:rPr>
          <w:rFonts w:ascii="Calibri" w:hAnsi="Calibri" w:cs="Calibri"/>
          <w:bCs/>
          <w:sz w:val="22"/>
          <w:szCs w:val="22"/>
        </w:rPr>
        <w:t>, Dokumentach Zamówienia</w:t>
      </w:r>
      <w:r w:rsidRPr="00AC348B">
        <w:rPr>
          <w:rFonts w:ascii="Calibri" w:hAnsi="Calibri" w:cs="Calibri"/>
          <w:bCs/>
          <w:sz w:val="22"/>
          <w:szCs w:val="22"/>
        </w:rPr>
        <w:t xml:space="preserve"> i w ofercie, któr</w:t>
      </w:r>
      <w:r>
        <w:rPr>
          <w:rFonts w:ascii="Calibri" w:hAnsi="Calibri" w:cs="Calibri"/>
          <w:bCs/>
          <w:sz w:val="22"/>
          <w:szCs w:val="22"/>
        </w:rPr>
        <w:t>e</w:t>
      </w:r>
      <w:r w:rsidRPr="00AC348B">
        <w:rPr>
          <w:rFonts w:ascii="Calibri" w:hAnsi="Calibri" w:cs="Calibri"/>
          <w:bCs/>
          <w:sz w:val="22"/>
          <w:szCs w:val="22"/>
        </w:rPr>
        <w:t xml:space="preserve"> stanowi</w:t>
      </w:r>
      <w:r>
        <w:rPr>
          <w:rFonts w:ascii="Calibri" w:hAnsi="Calibri" w:cs="Calibri"/>
          <w:bCs/>
          <w:sz w:val="22"/>
          <w:szCs w:val="22"/>
        </w:rPr>
        <w:t>ą</w:t>
      </w:r>
      <w:r w:rsidRPr="00AC348B">
        <w:rPr>
          <w:rFonts w:ascii="Calibri" w:hAnsi="Calibri" w:cs="Calibri"/>
          <w:bCs/>
          <w:sz w:val="22"/>
          <w:szCs w:val="22"/>
        </w:rPr>
        <w:t xml:space="preserve"> integralną jej część:</w:t>
      </w:r>
    </w:p>
    <w:p w14:paraId="7C93251A" w14:textId="362CFF56" w:rsidR="00AC348B" w:rsidRPr="00AC348B" w:rsidRDefault="00AC348B" w:rsidP="004321F1">
      <w:pPr>
        <w:pStyle w:val="Akapitzlist"/>
        <w:widowControl/>
        <w:numPr>
          <w:ilvl w:val="0"/>
          <w:numId w:val="4"/>
        </w:numPr>
        <w:autoSpaceDE/>
        <w:autoSpaceDN/>
        <w:adjustRightInd/>
        <w:spacing w:line="259" w:lineRule="auto"/>
        <w:rPr>
          <w:rFonts w:ascii="Calibri" w:hAnsi="Calibri" w:cs="Calibri"/>
          <w:sz w:val="22"/>
          <w:szCs w:val="22"/>
        </w:rPr>
      </w:pPr>
      <w:r w:rsidRPr="007F41BF">
        <w:rPr>
          <w:rFonts w:ascii="Calibri" w:eastAsia="Book Antiqua" w:hAnsi="Calibri" w:cs="Calibri"/>
          <w:b/>
          <w:bCs/>
          <w:i/>
          <w:iCs/>
          <w:sz w:val="22"/>
          <w:szCs w:val="22"/>
        </w:rPr>
        <w:t xml:space="preserve">w zakresie zadania 1 </w:t>
      </w:r>
      <w:r w:rsidRPr="00AC348B">
        <w:rPr>
          <w:rFonts w:ascii="Calibri" w:eastAsia="Book Antiqua" w:hAnsi="Calibri" w:cs="Calibri"/>
          <w:b/>
          <w:bCs/>
          <w:sz w:val="22"/>
          <w:szCs w:val="22"/>
        </w:rPr>
        <w:t>–</w:t>
      </w:r>
      <w:r w:rsidRPr="00AC348B">
        <w:rPr>
          <w:rFonts w:ascii="Calibri" w:eastAsia="Book Antiqua" w:hAnsi="Calibri" w:cs="Calibri"/>
          <w:sz w:val="22"/>
          <w:szCs w:val="22"/>
        </w:rPr>
        <w:t xml:space="preserve"> </w:t>
      </w:r>
      <w:r w:rsidRPr="00AC348B">
        <w:rPr>
          <w:rFonts w:ascii="Calibri" w:hAnsi="Calibri" w:cs="Calibri"/>
          <w:b/>
          <w:sz w:val="22"/>
          <w:szCs w:val="22"/>
        </w:rPr>
        <w:t>Szkolenie dla działu IT (administracja systemem Linux);</w:t>
      </w:r>
      <w:r>
        <w:rPr>
          <w:rFonts w:ascii="Calibri" w:hAnsi="Calibri" w:cs="Calibri"/>
          <w:b/>
          <w:sz w:val="22"/>
          <w:szCs w:val="22"/>
        </w:rPr>
        <w:t xml:space="preserve"> *</w:t>
      </w:r>
    </w:p>
    <w:p w14:paraId="34034291" w14:textId="000DAA44" w:rsidR="00AC348B" w:rsidRPr="00AC348B" w:rsidRDefault="00AC348B" w:rsidP="004321F1">
      <w:pPr>
        <w:pStyle w:val="Akapitzlist"/>
        <w:widowControl/>
        <w:numPr>
          <w:ilvl w:val="0"/>
          <w:numId w:val="4"/>
        </w:numPr>
        <w:autoSpaceDE/>
        <w:autoSpaceDN/>
        <w:adjustRightInd/>
        <w:spacing w:line="259" w:lineRule="auto"/>
        <w:rPr>
          <w:rFonts w:ascii="Calibri" w:hAnsi="Calibri" w:cs="Calibri"/>
          <w:sz w:val="22"/>
          <w:szCs w:val="22"/>
        </w:rPr>
      </w:pPr>
      <w:r w:rsidRPr="007F41BF">
        <w:rPr>
          <w:rFonts w:ascii="Calibri" w:hAnsi="Calibri" w:cs="Calibri"/>
          <w:b/>
          <w:i/>
          <w:iCs/>
          <w:sz w:val="22"/>
          <w:szCs w:val="22"/>
        </w:rPr>
        <w:lastRenderedPageBreak/>
        <w:t>w zakresie zadania 2</w:t>
      </w:r>
      <w:r w:rsidRPr="00AC348B">
        <w:rPr>
          <w:rFonts w:ascii="Calibri" w:hAnsi="Calibri" w:cs="Calibri"/>
          <w:b/>
          <w:sz w:val="22"/>
          <w:szCs w:val="22"/>
        </w:rPr>
        <w:t xml:space="preserve"> </w:t>
      </w:r>
      <w:r w:rsidR="007F41BF">
        <w:rPr>
          <w:rFonts w:ascii="Calibri" w:hAnsi="Calibri" w:cs="Calibri"/>
          <w:b/>
          <w:sz w:val="22"/>
          <w:szCs w:val="22"/>
        </w:rPr>
        <w:t xml:space="preserve">- </w:t>
      </w:r>
      <w:r w:rsidRPr="00AC348B">
        <w:rPr>
          <w:rFonts w:ascii="Calibri" w:hAnsi="Calibri" w:cs="Calibri"/>
          <w:b/>
          <w:sz w:val="22"/>
          <w:szCs w:val="22"/>
        </w:rPr>
        <w:t xml:space="preserve">Szkolenie dla działu IT (programowanie narzędzi analizy danych oraz tworzenia interfejsów aplikacji w języku </w:t>
      </w:r>
      <w:proofErr w:type="spellStart"/>
      <w:r w:rsidRPr="00AC348B">
        <w:rPr>
          <w:rFonts w:ascii="Calibri" w:hAnsi="Calibri" w:cs="Calibri"/>
          <w:b/>
          <w:sz w:val="22"/>
          <w:szCs w:val="22"/>
        </w:rPr>
        <w:t>Python</w:t>
      </w:r>
      <w:proofErr w:type="spellEnd"/>
      <w:r w:rsidRPr="00AC348B">
        <w:rPr>
          <w:rFonts w:ascii="Calibri" w:hAnsi="Calibri" w:cs="Calibri"/>
          <w:b/>
          <w:sz w:val="22"/>
          <w:szCs w:val="22"/>
        </w:rPr>
        <w:t>);</w:t>
      </w:r>
      <w:r>
        <w:rPr>
          <w:rFonts w:ascii="Calibri" w:hAnsi="Calibri" w:cs="Calibri"/>
          <w:b/>
          <w:sz w:val="22"/>
          <w:szCs w:val="22"/>
        </w:rPr>
        <w:t xml:space="preserve"> *</w:t>
      </w:r>
    </w:p>
    <w:p w14:paraId="7C1D92B5" w14:textId="69588A4D" w:rsidR="00AC348B" w:rsidRPr="00AC348B" w:rsidRDefault="00AC348B" w:rsidP="004321F1">
      <w:pPr>
        <w:pStyle w:val="Akapitzlist"/>
        <w:widowControl/>
        <w:numPr>
          <w:ilvl w:val="0"/>
          <w:numId w:val="4"/>
        </w:numPr>
        <w:autoSpaceDE/>
        <w:autoSpaceDN/>
        <w:adjustRightInd/>
        <w:spacing w:line="259" w:lineRule="auto"/>
        <w:rPr>
          <w:rFonts w:ascii="Calibri" w:hAnsi="Calibri" w:cs="Calibri"/>
          <w:sz w:val="22"/>
          <w:szCs w:val="22"/>
        </w:rPr>
      </w:pPr>
      <w:r w:rsidRPr="007F41BF">
        <w:rPr>
          <w:rFonts w:ascii="Calibri" w:hAnsi="Calibri" w:cs="Calibri"/>
          <w:b/>
          <w:i/>
          <w:iCs/>
          <w:sz w:val="22"/>
          <w:szCs w:val="22"/>
        </w:rPr>
        <w:t>w zakresie zadania 3</w:t>
      </w:r>
      <w:r w:rsidRPr="00AC348B">
        <w:rPr>
          <w:rFonts w:ascii="Calibri" w:hAnsi="Calibri" w:cs="Calibri"/>
          <w:b/>
          <w:sz w:val="22"/>
          <w:szCs w:val="22"/>
        </w:rPr>
        <w:t xml:space="preserve"> - Szkolenie dla działu IT (zarządzanie logami w </w:t>
      </w:r>
      <w:r w:rsidR="00923AA8">
        <w:rPr>
          <w:rFonts w:ascii="Calibri" w:hAnsi="Calibri" w:cs="Calibri"/>
          <w:b/>
          <w:sz w:val="22"/>
          <w:szCs w:val="22"/>
        </w:rPr>
        <w:t> </w:t>
      </w:r>
      <w:proofErr w:type="spellStart"/>
      <w:r w:rsidR="00923AA8">
        <w:rPr>
          <w:rFonts w:ascii="Calibri" w:hAnsi="Calibri" w:cs="Calibri"/>
          <w:b/>
          <w:sz w:val="22"/>
          <w:szCs w:val="22"/>
        </w:rPr>
        <w:t>c</w:t>
      </w:r>
      <w:r w:rsidRPr="00AC348B">
        <w:rPr>
          <w:rFonts w:ascii="Calibri" w:hAnsi="Calibri" w:cs="Calibri"/>
          <w:b/>
          <w:sz w:val="22"/>
          <w:szCs w:val="22"/>
        </w:rPr>
        <w:t>yberbezpieczeństwie</w:t>
      </w:r>
      <w:proofErr w:type="spellEnd"/>
      <w:r w:rsidRPr="00AC348B">
        <w:rPr>
          <w:rFonts w:ascii="Calibri" w:hAnsi="Calibri" w:cs="Calibri"/>
          <w:b/>
          <w:sz w:val="22"/>
          <w:szCs w:val="22"/>
        </w:rPr>
        <w:t>);</w:t>
      </w:r>
      <w:r>
        <w:rPr>
          <w:rFonts w:ascii="Calibri" w:hAnsi="Calibri" w:cs="Calibri"/>
          <w:b/>
          <w:sz w:val="22"/>
          <w:szCs w:val="22"/>
        </w:rPr>
        <w:t>*</w:t>
      </w:r>
    </w:p>
    <w:p w14:paraId="15922863" w14:textId="44206BED" w:rsidR="00AC348B" w:rsidRPr="00AC348B" w:rsidRDefault="00AC348B" w:rsidP="004321F1">
      <w:pPr>
        <w:pStyle w:val="Akapitzlist"/>
        <w:widowControl/>
        <w:numPr>
          <w:ilvl w:val="0"/>
          <w:numId w:val="4"/>
        </w:numPr>
        <w:autoSpaceDE/>
        <w:autoSpaceDN/>
        <w:adjustRightInd/>
        <w:spacing w:line="259" w:lineRule="auto"/>
        <w:rPr>
          <w:rFonts w:ascii="Calibri" w:hAnsi="Calibri" w:cs="Calibri"/>
          <w:sz w:val="22"/>
          <w:szCs w:val="22"/>
        </w:rPr>
      </w:pPr>
      <w:r w:rsidRPr="007F41BF">
        <w:rPr>
          <w:rFonts w:ascii="Calibri" w:hAnsi="Calibri" w:cs="Calibri"/>
          <w:b/>
          <w:i/>
          <w:iCs/>
          <w:sz w:val="22"/>
          <w:szCs w:val="22"/>
        </w:rPr>
        <w:t xml:space="preserve">w zakresie zadania 4 </w:t>
      </w:r>
      <w:r w:rsidRPr="00AC348B">
        <w:rPr>
          <w:rFonts w:ascii="Calibri" w:hAnsi="Calibri" w:cs="Calibri"/>
          <w:b/>
          <w:sz w:val="22"/>
          <w:szCs w:val="22"/>
        </w:rPr>
        <w:t>- Szkolenie z zakresu wymagań dyrektywy NIS 2 - szkolenie dla kadry zarządzającej;</w:t>
      </w:r>
      <w:r>
        <w:rPr>
          <w:rFonts w:ascii="Calibri" w:hAnsi="Calibri" w:cs="Calibri"/>
          <w:b/>
          <w:sz w:val="22"/>
          <w:szCs w:val="22"/>
        </w:rPr>
        <w:t xml:space="preserve"> *</w:t>
      </w:r>
    </w:p>
    <w:p w14:paraId="2324108B" w14:textId="0D059AAD" w:rsidR="00AC348B" w:rsidRPr="00AC348B" w:rsidRDefault="00AC348B" w:rsidP="004321F1">
      <w:pPr>
        <w:pStyle w:val="Akapitzlist"/>
        <w:widowControl/>
        <w:numPr>
          <w:ilvl w:val="0"/>
          <w:numId w:val="4"/>
        </w:numPr>
        <w:autoSpaceDE/>
        <w:autoSpaceDN/>
        <w:adjustRightInd/>
        <w:spacing w:after="120" w:line="259" w:lineRule="auto"/>
        <w:ind w:left="697" w:hanging="357"/>
        <w:contextualSpacing w:val="0"/>
        <w:rPr>
          <w:rFonts w:ascii="Calibri" w:hAnsi="Calibri" w:cs="Calibri"/>
          <w:sz w:val="22"/>
          <w:szCs w:val="22"/>
        </w:rPr>
      </w:pPr>
      <w:r w:rsidRPr="007F41BF">
        <w:rPr>
          <w:rFonts w:ascii="Calibri" w:hAnsi="Calibri" w:cs="Calibri"/>
          <w:b/>
          <w:bCs/>
          <w:i/>
          <w:iCs/>
          <w:sz w:val="22"/>
          <w:szCs w:val="22"/>
        </w:rPr>
        <w:t>w zakresie zadania 5</w:t>
      </w:r>
      <w:r w:rsidRPr="00AC348B">
        <w:rPr>
          <w:rFonts w:ascii="Calibri" w:hAnsi="Calibri" w:cs="Calibri"/>
          <w:b/>
          <w:bCs/>
          <w:sz w:val="22"/>
          <w:szCs w:val="22"/>
        </w:rPr>
        <w:t xml:space="preserve"> - Szkolenie z zakresu </w:t>
      </w:r>
      <w:proofErr w:type="spellStart"/>
      <w:r w:rsidRPr="00AC348B">
        <w:rPr>
          <w:rFonts w:ascii="Calibri" w:hAnsi="Calibri" w:cs="Calibri"/>
          <w:b/>
          <w:bCs/>
          <w:sz w:val="22"/>
          <w:szCs w:val="22"/>
        </w:rPr>
        <w:t>Cyberbezpieczeństwa</w:t>
      </w:r>
      <w:proofErr w:type="spellEnd"/>
      <w:r w:rsidRPr="00AC348B">
        <w:rPr>
          <w:rFonts w:ascii="Calibri" w:hAnsi="Calibri" w:cs="Calibri"/>
          <w:b/>
          <w:bCs/>
          <w:sz w:val="22"/>
          <w:szCs w:val="22"/>
        </w:rPr>
        <w:t xml:space="preserve"> pracowników biurowych.</w:t>
      </w:r>
      <w:r>
        <w:rPr>
          <w:rFonts w:ascii="Calibri" w:hAnsi="Calibri" w:cs="Calibri"/>
          <w:b/>
          <w:bCs/>
          <w:sz w:val="22"/>
          <w:szCs w:val="22"/>
        </w:rPr>
        <w:t xml:space="preserve"> *</w:t>
      </w:r>
    </w:p>
    <w:p w14:paraId="438D7B7E" w14:textId="3BEF3CEB" w:rsidR="00AC348B" w:rsidRPr="005A3581" w:rsidRDefault="00AC348B" w:rsidP="00980768">
      <w:pPr>
        <w:widowControl/>
        <w:autoSpaceDE/>
        <w:autoSpaceDN/>
        <w:adjustRightInd/>
        <w:spacing w:after="120" w:line="259" w:lineRule="auto"/>
        <w:ind w:left="340"/>
        <w:jc w:val="both"/>
        <w:rPr>
          <w:rFonts w:ascii="Calibri" w:hAnsi="Calibri" w:cs="Calibri"/>
          <w:i/>
          <w:iCs/>
          <w:u w:val="single"/>
        </w:rPr>
      </w:pPr>
      <w:r w:rsidRPr="005A3581">
        <w:rPr>
          <w:rFonts w:ascii="Calibri" w:hAnsi="Calibri" w:cs="Calibri"/>
          <w:i/>
          <w:iCs/>
          <w:u w:val="single"/>
        </w:rPr>
        <w:t>/* stosownie do zakresu złożonej i wybranej oferty/</w:t>
      </w:r>
    </w:p>
    <w:p w14:paraId="2FA0A3F2" w14:textId="187E1126" w:rsidR="00AC348B" w:rsidRPr="007F41BF" w:rsidRDefault="007F41BF" w:rsidP="004321F1">
      <w:pPr>
        <w:pStyle w:val="Akapitzlist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 w:line="259" w:lineRule="auto"/>
        <w:ind w:left="357" w:hanging="357"/>
        <w:contextualSpacing w:val="0"/>
        <w:jc w:val="both"/>
        <w:rPr>
          <w:rFonts w:ascii="Calibri" w:eastAsia="Book Antiqua" w:hAnsi="Calibri" w:cs="Calibri"/>
          <w:color w:val="FF0000"/>
          <w:sz w:val="22"/>
          <w:szCs w:val="22"/>
        </w:rPr>
      </w:pPr>
      <w:r>
        <w:rPr>
          <w:rFonts w:ascii="Calibri" w:eastAsia="SimSun" w:hAnsi="Calibri" w:cs="Calibri"/>
          <w:bCs/>
          <w:sz w:val="22"/>
          <w:szCs w:val="22"/>
          <w:lang w:eastAsia="zh-CN"/>
        </w:rPr>
        <w:t>S</w:t>
      </w:r>
      <w:r w:rsidR="00AC348B" w:rsidRPr="007F41BF">
        <w:rPr>
          <w:rFonts w:ascii="Calibri" w:eastAsia="SimSun" w:hAnsi="Calibri" w:cs="Calibri"/>
          <w:bCs/>
          <w:sz w:val="22"/>
          <w:szCs w:val="22"/>
          <w:lang w:eastAsia="zh-CN"/>
        </w:rPr>
        <w:t>zkoleni</w:t>
      </w:r>
      <w:r>
        <w:rPr>
          <w:rFonts w:ascii="Calibri" w:eastAsia="SimSun" w:hAnsi="Calibri" w:cs="Calibri"/>
          <w:bCs/>
          <w:sz w:val="22"/>
          <w:szCs w:val="22"/>
          <w:lang w:eastAsia="zh-CN"/>
        </w:rPr>
        <w:t>e</w:t>
      </w:r>
      <w:r w:rsidR="00AC348B" w:rsidRPr="007F41BF">
        <w:rPr>
          <w:rFonts w:ascii="Calibri" w:eastAsia="SimSun" w:hAnsi="Calibri" w:cs="Calibri"/>
          <w:bCs/>
          <w:sz w:val="22"/>
          <w:szCs w:val="22"/>
          <w:lang w:eastAsia="zh-CN"/>
        </w:rPr>
        <w:t>, o który</w:t>
      </w:r>
      <w:r>
        <w:rPr>
          <w:rFonts w:ascii="Calibri" w:eastAsia="SimSun" w:hAnsi="Calibri" w:cs="Calibri"/>
          <w:bCs/>
          <w:sz w:val="22"/>
          <w:szCs w:val="22"/>
          <w:lang w:eastAsia="zh-CN"/>
        </w:rPr>
        <w:t>m</w:t>
      </w:r>
      <w:r w:rsidR="00AC348B" w:rsidRPr="007F41BF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 mowa w ust. 1</w:t>
      </w:r>
      <w:r w:rsidR="009B1240">
        <w:rPr>
          <w:rFonts w:ascii="Calibri" w:eastAsia="SimSun" w:hAnsi="Calibri" w:cs="Calibri"/>
          <w:bCs/>
          <w:sz w:val="22"/>
          <w:szCs w:val="22"/>
          <w:lang w:eastAsia="zh-CN"/>
        </w:rPr>
        <w:t>,</w:t>
      </w:r>
      <w:r w:rsidR="00AC348B" w:rsidRPr="007F41BF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 winn</w:t>
      </w:r>
      <w:r>
        <w:rPr>
          <w:rFonts w:ascii="Calibri" w:eastAsia="SimSun" w:hAnsi="Calibri" w:cs="Calibri"/>
          <w:bCs/>
          <w:sz w:val="22"/>
          <w:szCs w:val="22"/>
          <w:lang w:eastAsia="zh-CN"/>
        </w:rPr>
        <w:t>o</w:t>
      </w:r>
      <w:r w:rsidR="00AC348B" w:rsidRPr="007F41BF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 być przeprowadzone zgodnie z poniższymi wytycznymi:</w:t>
      </w:r>
    </w:p>
    <w:p w14:paraId="73E9E147" w14:textId="327A6B5F" w:rsidR="007F41BF" w:rsidRPr="007F41BF" w:rsidRDefault="007F41BF" w:rsidP="00980768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 w:line="259" w:lineRule="auto"/>
        <w:ind w:firstLine="357"/>
        <w:jc w:val="both"/>
        <w:rPr>
          <w:rFonts w:ascii="Calibri" w:eastAsia="Book Antiqua" w:hAnsi="Calibri" w:cs="Calibri"/>
          <w:b/>
          <w:color w:val="FF0000"/>
          <w:sz w:val="22"/>
          <w:szCs w:val="22"/>
        </w:rPr>
      </w:pPr>
      <w:r w:rsidRPr="007F41BF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 xml:space="preserve">w zakresie zadania 1: </w:t>
      </w:r>
      <w:r w:rsidRPr="007F41BF">
        <w:rPr>
          <w:rFonts w:ascii="Calibri" w:eastAsia="SimSun" w:hAnsi="Calibri" w:cs="Calibri"/>
          <w:b/>
          <w:sz w:val="22"/>
          <w:szCs w:val="22"/>
          <w:lang w:eastAsia="zh-CN"/>
        </w:rPr>
        <w:t>*</w:t>
      </w:r>
    </w:p>
    <w:p w14:paraId="65CBB944" w14:textId="38351311" w:rsidR="00EE5398" w:rsidRPr="00EE5398" w:rsidRDefault="00EE5398" w:rsidP="004321F1">
      <w:pPr>
        <w:pStyle w:val="Akapitzlist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bCs/>
          <w:sz w:val="22"/>
          <w:szCs w:val="22"/>
        </w:rPr>
      </w:pPr>
      <w:r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cel szkolenia – </w:t>
      </w:r>
      <w:r w:rsidRPr="00EE5398">
        <w:rPr>
          <w:rFonts w:ascii="Calibri" w:hAnsi="Calibri" w:cs="Calibri"/>
          <w:sz w:val="22"/>
          <w:szCs w:val="22"/>
        </w:rPr>
        <w:t xml:space="preserve">ze względu na wdrażane </w:t>
      </w:r>
      <w:r>
        <w:rPr>
          <w:rFonts w:ascii="Calibri" w:hAnsi="Calibri" w:cs="Calibri"/>
          <w:sz w:val="22"/>
          <w:szCs w:val="22"/>
        </w:rPr>
        <w:t xml:space="preserve">u Zamawiającego </w:t>
      </w:r>
      <w:r w:rsidRPr="00EE5398">
        <w:rPr>
          <w:rFonts w:ascii="Calibri" w:hAnsi="Calibri" w:cs="Calibri"/>
          <w:sz w:val="22"/>
          <w:szCs w:val="22"/>
        </w:rPr>
        <w:t>e-usługi, związane z koniecznością instalacji i zarządzania nowych serwerów oraz rozwiązań technologicznych. Szkolenie powinno zgłębić wiedzę dotyczącą najważniejszych zadań stojących przed każdym administratorem systemu Linux.</w:t>
      </w:r>
      <w:r>
        <w:rPr>
          <w:rFonts w:ascii="Calibri" w:hAnsi="Calibri" w:cs="Calibri"/>
          <w:sz w:val="22"/>
          <w:szCs w:val="22"/>
        </w:rPr>
        <w:t xml:space="preserve"> </w:t>
      </w:r>
      <w:r w:rsidRPr="00EE5398">
        <w:rPr>
          <w:rFonts w:ascii="Calibri" w:hAnsi="Calibri" w:cs="Calibri"/>
          <w:sz w:val="22"/>
          <w:szCs w:val="22"/>
        </w:rPr>
        <w:t xml:space="preserve">Wykonawca zapewni szkolenie informatyczne z systemów Linux </w:t>
      </w:r>
      <w:r>
        <w:rPr>
          <w:rFonts w:ascii="Calibri" w:hAnsi="Calibri" w:cs="Calibri"/>
          <w:sz w:val="22"/>
          <w:szCs w:val="22"/>
        </w:rPr>
        <w:br/>
      </w:r>
      <w:r w:rsidRPr="00EE5398">
        <w:rPr>
          <w:rFonts w:ascii="Calibri" w:hAnsi="Calibri" w:cs="Calibri"/>
          <w:sz w:val="22"/>
          <w:szCs w:val="22"/>
        </w:rPr>
        <w:t>dla administratora</w:t>
      </w:r>
      <w:r w:rsidR="00C65369">
        <w:rPr>
          <w:rFonts w:ascii="Calibri" w:hAnsi="Calibri" w:cs="Calibri"/>
          <w:sz w:val="22"/>
          <w:szCs w:val="22"/>
        </w:rPr>
        <w:t>/</w:t>
      </w:r>
      <w:r w:rsidRPr="00EE5398">
        <w:rPr>
          <w:rFonts w:ascii="Calibri" w:hAnsi="Calibri" w:cs="Calibri"/>
          <w:sz w:val="22"/>
          <w:szCs w:val="22"/>
        </w:rPr>
        <w:t>ów Zamawiającego</w:t>
      </w:r>
      <w:r>
        <w:rPr>
          <w:rFonts w:ascii="Calibri" w:hAnsi="Calibri" w:cs="Calibri"/>
          <w:sz w:val="22"/>
          <w:szCs w:val="22"/>
        </w:rPr>
        <w:t xml:space="preserve"> - </w:t>
      </w:r>
      <w:r w:rsidRPr="00EE5398">
        <w:rPr>
          <w:rFonts w:ascii="Calibri" w:hAnsi="Calibri" w:cs="Calibri"/>
          <w:sz w:val="22"/>
          <w:szCs w:val="22"/>
        </w:rPr>
        <w:t>Szkoleni</w:t>
      </w:r>
      <w:r>
        <w:rPr>
          <w:rFonts w:ascii="Calibri" w:hAnsi="Calibri" w:cs="Calibri"/>
          <w:sz w:val="22"/>
          <w:szCs w:val="22"/>
        </w:rPr>
        <w:t>e</w:t>
      </w:r>
      <w:r w:rsidRPr="00EE5398">
        <w:rPr>
          <w:rFonts w:ascii="Calibri" w:hAnsi="Calibri" w:cs="Calibri"/>
          <w:sz w:val="22"/>
          <w:szCs w:val="22"/>
        </w:rPr>
        <w:t xml:space="preserve"> z oficjalnej ścieżki Linux Professional </w:t>
      </w:r>
      <w:proofErr w:type="spellStart"/>
      <w:r w:rsidRPr="00EE5398">
        <w:rPr>
          <w:rFonts w:ascii="Calibri" w:hAnsi="Calibri" w:cs="Calibri"/>
          <w:sz w:val="22"/>
          <w:szCs w:val="22"/>
        </w:rPr>
        <w:t>Institute</w:t>
      </w:r>
      <w:proofErr w:type="spellEnd"/>
      <w:r w:rsidRPr="00EE539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E5398">
        <w:rPr>
          <w:rFonts w:ascii="Calibri" w:hAnsi="Calibri" w:cs="Calibri"/>
          <w:sz w:val="22"/>
          <w:szCs w:val="22"/>
        </w:rPr>
        <w:t>Certification</w:t>
      </w:r>
      <w:proofErr w:type="spellEnd"/>
      <w:r>
        <w:rPr>
          <w:rFonts w:ascii="Calibri" w:hAnsi="Calibri" w:cs="Calibri"/>
          <w:sz w:val="22"/>
          <w:szCs w:val="22"/>
        </w:rPr>
        <w:t>;</w:t>
      </w:r>
    </w:p>
    <w:p w14:paraId="69A76F73" w14:textId="77777777" w:rsidR="00EE5398" w:rsidRPr="00EE5398" w:rsidRDefault="00EE5398" w:rsidP="004321F1">
      <w:pPr>
        <w:pStyle w:val="Akapitzlist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E5398">
        <w:rPr>
          <w:rFonts w:ascii="Calibri" w:hAnsi="Calibri" w:cs="Calibri"/>
          <w:sz w:val="22"/>
          <w:szCs w:val="22"/>
        </w:rPr>
        <w:t>zakres tematyczny szkolenia winien uwzględniać co najmniej poniższe zagadnienia:</w:t>
      </w:r>
    </w:p>
    <w:p w14:paraId="576B8204" w14:textId="77777777" w:rsidR="00EE5398" w:rsidRPr="00EE5398" w:rsidRDefault="00EE5398" w:rsidP="004321F1">
      <w:pPr>
        <w:pStyle w:val="Akapitzlist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SimSun" w:hAnsi="Calibri" w:cs="Calibri"/>
          <w:bCs/>
          <w:sz w:val="22"/>
          <w:szCs w:val="22"/>
          <w:lang w:eastAsia="zh-CN"/>
        </w:rPr>
      </w:pPr>
      <w:r w:rsidRPr="00EE5398">
        <w:rPr>
          <w:rFonts w:ascii="Calibri" w:hAnsi="Calibri" w:cs="Calibri"/>
          <w:sz w:val="22"/>
          <w:szCs w:val="22"/>
        </w:rPr>
        <w:t>Instalacja systemu Linux i zarządzanie pakietami</w:t>
      </w:r>
      <w:r>
        <w:rPr>
          <w:rFonts w:ascii="Calibri" w:hAnsi="Calibri" w:cs="Calibri"/>
          <w:sz w:val="22"/>
          <w:szCs w:val="22"/>
        </w:rPr>
        <w:t>,</w:t>
      </w:r>
    </w:p>
    <w:p w14:paraId="5267BB3A" w14:textId="77777777" w:rsidR="00EE5398" w:rsidRPr="00EE5398" w:rsidRDefault="00EE5398" w:rsidP="004321F1">
      <w:pPr>
        <w:pStyle w:val="Akapitzlist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SimSun" w:hAnsi="Calibri" w:cs="Calibri"/>
          <w:bCs/>
          <w:sz w:val="22"/>
          <w:szCs w:val="22"/>
          <w:lang w:eastAsia="zh-CN"/>
        </w:rPr>
      </w:pPr>
      <w:r w:rsidRPr="00EE5398">
        <w:rPr>
          <w:rFonts w:ascii="Calibri" w:hAnsi="Calibri" w:cs="Calibri"/>
          <w:sz w:val="22"/>
          <w:szCs w:val="22"/>
        </w:rPr>
        <w:t xml:space="preserve"> Zarządzanie bibliotekami współdzielonymi</w:t>
      </w:r>
      <w:r>
        <w:rPr>
          <w:rFonts w:ascii="Calibri" w:hAnsi="Calibri" w:cs="Calibri"/>
          <w:sz w:val="22"/>
          <w:szCs w:val="22"/>
        </w:rPr>
        <w:t>,</w:t>
      </w:r>
    </w:p>
    <w:p w14:paraId="70868FDC" w14:textId="77777777" w:rsidR="00EE5398" w:rsidRPr="00EE5398" w:rsidRDefault="00EE5398" w:rsidP="004321F1">
      <w:pPr>
        <w:pStyle w:val="Akapitzlist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SimSun" w:hAnsi="Calibri" w:cs="Calibri"/>
          <w:bCs/>
          <w:sz w:val="22"/>
          <w:szCs w:val="22"/>
          <w:lang w:eastAsia="zh-CN"/>
        </w:rPr>
      </w:pPr>
      <w:r w:rsidRPr="00EE5398">
        <w:rPr>
          <w:rFonts w:ascii="Calibri" w:hAnsi="Calibri" w:cs="Calibri"/>
          <w:sz w:val="22"/>
          <w:szCs w:val="22"/>
        </w:rPr>
        <w:t>Polecenia GNU i Unix, powłoki, BASH,</w:t>
      </w:r>
    </w:p>
    <w:p w14:paraId="7549EB6C" w14:textId="77777777" w:rsidR="00EE5398" w:rsidRPr="00EE5398" w:rsidRDefault="00EE5398" w:rsidP="004321F1">
      <w:pPr>
        <w:pStyle w:val="Akapitzlist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SimSun" w:hAnsi="Calibri" w:cs="Calibri"/>
          <w:bCs/>
          <w:sz w:val="22"/>
          <w:szCs w:val="22"/>
          <w:lang w:eastAsia="zh-CN"/>
        </w:rPr>
      </w:pPr>
      <w:r w:rsidRPr="00EE5398">
        <w:rPr>
          <w:rFonts w:ascii="Calibri" w:hAnsi="Calibri" w:cs="Calibri"/>
          <w:sz w:val="22"/>
          <w:szCs w:val="22"/>
        </w:rPr>
        <w:t xml:space="preserve">Podstawowe operacje edycji plików za pomocą vi, </w:t>
      </w:r>
      <w:proofErr w:type="spellStart"/>
      <w:r w:rsidRPr="00EE5398">
        <w:rPr>
          <w:rFonts w:ascii="Calibri" w:hAnsi="Calibri" w:cs="Calibri"/>
          <w:sz w:val="22"/>
          <w:szCs w:val="22"/>
        </w:rPr>
        <w:t>nano</w:t>
      </w:r>
      <w:proofErr w:type="spellEnd"/>
      <w:r>
        <w:rPr>
          <w:rFonts w:ascii="Calibri" w:hAnsi="Calibri" w:cs="Calibri"/>
          <w:sz w:val="22"/>
          <w:szCs w:val="22"/>
        </w:rPr>
        <w:t>,</w:t>
      </w:r>
    </w:p>
    <w:p w14:paraId="2FD97BDB" w14:textId="77777777" w:rsidR="00EE5398" w:rsidRPr="00EE5398" w:rsidRDefault="00EE5398" w:rsidP="004321F1">
      <w:pPr>
        <w:pStyle w:val="Akapitzlist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SimSun" w:hAnsi="Calibri" w:cs="Calibri"/>
          <w:bCs/>
          <w:sz w:val="22"/>
          <w:szCs w:val="22"/>
          <w:lang w:eastAsia="zh-CN"/>
        </w:rPr>
      </w:pPr>
      <w:r w:rsidRPr="00EE5398">
        <w:rPr>
          <w:rFonts w:ascii="Calibri" w:hAnsi="Calibri" w:cs="Calibri"/>
          <w:sz w:val="22"/>
          <w:szCs w:val="22"/>
        </w:rPr>
        <w:t>Urządzenia, systemy plików Linux(EXT4, ZFS, BTRFS, Standard hierarchii systemów plików</w:t>
      </w:r>
      <w:r>
        <w:rPr>
          <w:rFonts w:ascii="Calibri" w:hAnsi="Calibri" w:cs="Calibri"/>
          <w:sz w:val="22"/>
          <w:szCs w:val="22"/>
        </w:rPr>
        <w:t>,</w:t>
      </w:r>
    </w:p>
    <w:p w14:paraId="45715082" w14:textId="77777777" w:rsidR="00EE5398" w:rsidRPr="00EE5398" w:rsidRDefault="00EE5398" w:rsidP="004321F1">
      <w:pPr>
        <w:pStyle w:val="Akapitzlist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SimSun" w:hAnsi="Calibri" w:cs="Calibri"/>
          <w:bCs/>
          <w:sz w:val="22"/>
          <w:szCs w:val="22"/>
          <w:lang w:eastAsia="zh-CN"/>
        </w:rPr>
      </w:pPr>
      <w:r w:rsidRPr="00EE5398">
        <w:rPr>
          <w:rFonts w:ascii="Calibri" w:hAnsi="Calibri" w:cs="Calibri"/>
          <w:sz w:val="22"/>
          <w:szCs w:val="22"/>
        </w:rPr>
        <w:t>Zarządzanie limitami dysków</w:t>
      </w:r>
      <w:r>
        <w:rPr>
          <w:rFonts w:ascii="Calibri" w:hAnsi="Calibri" w:cs="Calibri"/>
          <w:sz w:val="22"/>
          <w:szCs w:val="22"/>
        </w:rPr>
        <w:t>,</w:t>
      </w:r>
    </w:p>
    <w:p w14:paraId="272A5DCD" w14:textId="77777777" w:rsidR="00EE5398" w:rsidRPr="00EE5398" w:rsidRDefault="00EE5398" w:rsidP="004321F1">
      <w:pPr>
        <w:pStyle w:val="Akapitzlist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SimSun" w:hAnsi="Calibri" w:cs="Calibri"/>
          <w:bCs/>
          <w:sz w:val="22"/>
          <w:szCs w:val="22"/>
          <w:lang w:eastAsia="zh-CN"/>
        </w:rPr>
      </w:pPr>
      <w:r w:rsidRPr="00EE5398">
        <w:rPr>
          <w:rFonts w:ascii="Calibri" w:hAnsi="Calibri" w:cs="Calibri"/>
          <w:sz w:val="22"/>
          <w:szCs w:val="22"/>
        </w:rPr>
        <w:t>Zarządzanie uprawnieniami do plików i własnością</w:t>
      </w:r>
      <w:r>
        <w:rPr>
          <w:rFonts w:ascii="Calibri" w:hAnsi="Calibri" w:cs="Calibri"/>
          <w:sz w:val="22"/>
          <w:szCs w:val="22"/>
        </w:rPr>
        <w:t>;</w:t>
      </w:r>
    </w:p>
    <w:p w14:paraId="40BE556D" w14:textId="04D1C152" w:rsidR="00AC348B" w:rsidRPr="00EE5398" w:rsidRDefault="007F41BF" w:rsidP="004321F1">
      <w:pPr>
        <w:pStyle w:val="Akapitzlist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E5398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liczba </w:t>
      </w:r>
      <w:r w:rsidR="00AC348B" w:rsidRPr="00EE5398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 </w:t>
      </w:r>
      <w:r w:rsidRPr="00EE5398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delegowanych przez Zamawiającego </w:t>
      </w:r>
      <w:r w:rsidR="00AC348B" w:rsidRPr="00EE5398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uczestników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2</w:t>
      </w:r>
      <w:r w:rsidR="00AC348B" w:rsidRPr="005C5D2D">
        <w:rPr>
          <w:rFonts w:ascii="Calibri" w:eastAsia="SimSun" w:hAnsi="Calibri" w:cs="Calibri"/>
          <w:b/>
          <w:sz w:val="22"/>
          <w:szCs w:val="22"/>
          <w:lang w:eastAsia="zh-CN"/>
        </w:rPr>
        <w:t xml:space="preserve"> </w:t>
      </w:r>
      <w:r w:rsidR="00C65369" w:rsidRPr="005C5D2D">
        <w:rPr>
          <w:rFonts w:ascii="Calibri" w:eastAsia="SimSun" w:hAnsi="Calibri" w:cs="Calibri"/>
          <w:b/>
          <w:sz w:val="22"/>
          <w:szCs w:val="22"/>
          <w:lang w:eastAsia="zh-CN"/>
        </w:rPr>
        <w:t xml:space="preserve">(dwie) </w:t>
      </w:r>
      <w:r w:rsidR="00AC348B" w:rsidRPr="005C5D2D">
        <w:rPr>
          <w:rFonts w:ascii="Calibri" w:eastAsia="SimSun" w:hAnsi="Calibri" w:cs="Calibri"/>
          <w:b/>
          <w:sz w:val="22"/>
          <w:szCs w:val="22"/>
          <w:lang w:eastAsia="zh-CN"/>
        </w:rPr>
        <w:t>os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o</w:t>
      </w:r>
      <w:r w:rsidR="00AC348B" w:rsidRPr="005C5D2D">
        <w:rPr>
          <w:rFonts w:ascii="Calibri" w:eastAsia="SimSun" w:hAnsi="Calibri" w:cs="Calibri"/>
          <w:b/>
          <w:sz w:val="22"/>
          <w:szCs w:val="22"/>
          <w:lang w:eastAsia="zh-CN"/>
        </w:rPr>
        <w:t>b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y</w:t>
      </w:r>
      <w:r w:rsidR="00AC348B" w:rsidRPr="00EE5398">
        <w:rPr>
          <w:rFonts w:ascii="Calibri" w:eastAsia="SimSun" w:hAnsi="Calibri" w:cs="Calibri"/>
          <w:bCs/>
          <w:sz w:val="22"/>
          <w:szCs w:val="22"/>
          <w:lang w:eastAsia="zh-CN"/>
        </w:rPr>
        <w:t>;</w:t>
      </w:r>
    </w:p>
    <w:p w14:paraId="6F884DA4" w14:textId="5AA2E729" w:rsidR="007F41BF" w:rsidRPr="00EE5398" w:rsidRDefault="007F41BF" w:rsidP="004321F1">
      <w:pPr>
        <w:pStyle w:val="Akapitzlist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E5398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formuła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online</w:t>
      </w:r>
      <w:r w:rsidRPr="00EE5398">
        <w:rPr>
          <w:rFonts w:ascii="Calibri" w:eastAsia="SimSun" w:hAnsi="Calibri" w:cs="Calibri"/>
          <w:bCs/>
          <w:sz w:val="22"/>
          <w:szCs w:val="22"/>
          <w:lang w:eastAsia="zh-CN"/>
        </w:rPr>
        <w:t>;</w:t>
      </w:r>
    </w:p>
    <w:p w14:paraId="7898004B" w14:textId="775C1B7B" w:rsidR="00EE5398" w:rsidRPr="005C5D2D" w:rsidRDefault="00AC348B" w:rsidP="004321F1">
      <w:pPr>
        <w:pStyle w:val="Akapitzlist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SimSun" w:hAnsi="Calibri" w:cs="Calibri"/>
          <w:b/>
          <w:bCs/>
          <w:sz w:val="22"/>
          <w:szCs w:val="22"/>
          <w:lang w:eastAsia="zh-CN"/>
        </w:rPr>
      </w:pPr>
      <w:r w:rsidRPr="00EE5398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czas trwania szkolenia </w:t>
      </w:r>
      <w:r w:rsidR="007F41BF" w:rsidRPr="00EE5398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- </w:t>
      </w:r>
      <w:r w:rsidR="007F41BF" w:rsidRPr="005C5D2D">
        <w:rPr>
          <w:rFonts w:ascii="Calibri" w:hAnsi="Calibri" w:cs="Calibri"/>
          <w:b/>
          <w:bCs/>
          <w:sz w:val="22"/>
          <w:szCs w:val="22"/>
        </w:rPr>
        <w:t xml:space="preserve">7 </w:t>
      </w:r>
      <w:r w:rsidR="00C65369" w:rsidRPr="005C5D2D">
        <w:rPr>
          <w:rFonts w:ascii="Calibri" w:hAnsi="Calibri" w:cs="Calibri"/>
          <w:b/>
          <w:bCs/>
          <w:sz w:val="22"/>
          <w:szCs w:val="22"/>
        </w:rPr>
        <w:t xml:space="preserve">(siedem) </w:t>
      </w:r>
      <w:r w:rsidR="007F41BF" w:rsidRPr="005C5D2D">
        <w:rPr>
          <w:rFonts w:ascii="Calibri" w:hAnsi="Calibri" w:cs="Calibri"/>
          <w:b/>
          <w:bCs/>
          <w:sz w:val="22"/>
          <w:szCs w:val="22"/>
        </w:rPr>
        <w:t>godzin</w:t>
      </w:r>
      <w:r w:rsidR="00EE5398" w:rsidRPr="005C5D2D">
        <w:rPr>
          <w:rFonts w:ascii="Calibri" w:hAnsi="Calibri" w:cs="Calibri"/>
          <w:b/>
          <w:bCs/>
          <w:sz w:val="22"/>
          <w:szCs w:val="22"/>
        </w:rPr>
        <w:t xml:space="preserve"> dziennie, w ciągu 3 </w:t>
      </w:r>
      <w:r w:rsidR="00C65369" w:rsidRPr="005C5D2D">
        <w:rPr>
          <w:rFonts w:ascii="Calibri" w:hAnsi="Calibri" w:cs="Calibri"/>
          <w:b/>
          <w:bCs/>
          <w:sz w:val="22"/>
          <w:szCs w:val="22"/>
        </w:rPr>
        <w:t xml:space="preserve">(trzech) </w:t>
      </w:r>
      <w:r w:rsidR="00EE5398" w:rsidRPr="005C5D2D">
        <w:rPr>
          <w:rFonts w:ascii="Calibri" w:hAnsi="Calibri" w:cs="Calibri"/>
          <w:b/>
          <w:bCs/>
          <w:sz w:val="22"/>
          <w:szCs w:val="22"/>
        </w:rPr>
        <w:t xml:space="preserve">dni od daty jego rozpoczęcia (łącznie </w:t>
      </w:r>
      <w:r w:rsidR="007F41BF" w:rsidRPr="005C5D2D">
        <w:rPr>
          <w:rFonts w:ascii="Calibri" w:hAnsi="Calibri" w:cs="Calibri"/>
          <w:b/>
          <w:bCs/>
          <w:sz w:val="22"/>
          <w:szCs w:val="22"/>
        </w:rPr>
        <w:t xml:space="preserve">21 </w:t>
      </w:r>
      <w:r w:rsidR="00C65369" w:rsidRPr="005C5D2D">
        <w:rPr>
          <w:rFonts w:ascii="Calibri" w:hAnsi="Calibri" w:cs="Calibri"/>
          <w:b/>
          <w:bCs/>
          <w:sz w:val="22"/>
          <w:szCs w:val="22"/>
        </w:rPr>
        <w:t xml:space="preserve">(dwadzieścia jeden) </w:t>
      </w:r>
      <w:r w:rsidR="007F41BF" w:rsidRPr="005C5D2D">
        <w:rPr>
          <w:rFonts w:ascii="Calibri" w:hAnsi="Calibri" w:cs="Calibri"/>
          <w:b/>
          <w:bCs/>
          <w:sz w:val="22"/>
          <w:szCs w:val="22"/>
        </w:rPr>
        <w:t>godzin</w:t>
      </w:r>
      <w:r w:rsidR="00EE5398" w:rsidRPr="005C5D2D">
        <w:rPr>
          <w:rFonts w:ascii="Calibri" w:hAnsi="Calibri" w:cs="Calibri"/>
          <w:b/>
          <w:bCs/>
          <w:sz w:val="22"/>
          <w:szCs w:val="22"/>
        </w:rPr>
        <w:t>).</w:t>
      </w:r>
    </w:p>
    <w:p w14:paraId="1C497193" w14:textId="3461D744" w:rsidR="007F41BF" w:rsidRPr="00EE5398" w:rsidRDefault="007F41BF" w:rsidP="00980768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SimSun" w:hAnsi="Calibri" w:cs="Calibri"/>
          <w:bCs/>
          <w:sz w:val="22"/>
          <w:szCs w:val="22"/>
          <w:lang w:eastAsia="zh-CN"/>
        </w:rPr>
      </w:pPr>
    </w:p>
    <w:p w14:paraId="1360D6C9" w14:textId="795F5F8A" w:rsidR="00EE5398" w:rsidRPr="007F41BF" w:rsidRDefault="00EE5398" w:rsidP="00980768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 w:line="259" w:lineRule="auto"/>
        <w:ind w:firstLine="357"/>
        <w:jc w:val="both"/>
        <w:rPr>
          <w:rFonts w:ascii="Calibri" w:eastAsia="Book Antiqua" w:hAnsi="Calibri" w:cs="Calibri"/>
          <w:b/>
          <w:color w:val="FF0000"/>
          <w:sz w:val="22"/>
          <w:szCs w:val="22"/>
        </w:rPr>
      </w:pPr>
      <w:r w:rsidRPr="007F41BF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 xml:space="preserve">w zakresie zadania </w:t>
      </w:r>
      <w:r w:rsidR="00C65369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>2</w:t>
      </w:r>
      <w:r w:rsidRPr="007F41BF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 xml:space="preserve">: </w:t>
      </w:r>
      <w:r w:rsidRPr="007F41BF">
        <w:rPr>
          <w:rFonts w:ascii="Calibri" w:eastAsia="SimSun" w:hAnsi="Calibri" w:cs="Calibri"/>
          <w:b/>
          <w:sz w:val="22"/>
          <w:szCs w:val="22"/>
          <w:lang w:eastAsia="zh-CN"/>
        </w:rPr>
        <w:t>*</w:t>
      </w:r>
    </w:p>
    <w:p w14:paraId="198D72E4" w14:textId="77777777" w:rsidR="00C65369" w:rsidRPr="00C65369" w:rsidRDefault="00EE5398" w:rsidP="004321F1">
      <w:pPr>
        <w:pStyle w:val="Akapitzlist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cel szkolenia – </w:t>
      </w:r>
      <w:r w:rsidRPr="00C65369">
        <w:rPr>
          <w:rFonts w:ascii="Calibri" w:hAnsi="Calibri" w:cs="Calibri"/>
          <w:sz w:val="22"/>
          <w:szCs w:val="22"/>
        </w:rPr>
        <w:t xml:space="preserve">szkolenie informatyczne z programowania w języku </w:t>
      </w:r>
      <w:proofErr w:type="spellStart"/>
      <w:r w:rsidRPr="00C65369">
        <w:rPr>
          <w:rFonts w:ascii="Calibri" w:hAnsi="Calibri" w:cs="Calibri"/>
          <w:sz w:val="22"/>
          <w:szCs w:val="22"/>
        </w:rPr>
        <w:t>Python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 </w:t>
      </w:r>
      <w:r w:rsidR="00C65369">
        <w:rPr>
          <w:rFonts w:ascii="Calibri" w:hAnsi="Calibri" w:cs="Calibri"/>
          <w:sz w:val="22"/>
          <w:szCs w:val="22"/>
        </w:rPr>
        <w:br/>
      </w:r>
      <w:r w:rsidRPr="00C65369">
        <w:rPr>
          <w:rFonts w:ascii="Calibri" w:hAnsi="Calibri" w:cs="Calibri"/>
          <w:sz w:val="22"/>
          <w:szCs w:val="22"/>
        </w:rPr>
        <w:t>dla administratora</w:t>
      </w:r>
      <w:r w:rsidR="00C65369" w:rsidRPr="00C65369">
        <w:rPr>
          <w:rFonts w:ascii="Calibri" w:hAnsi="Calibri" w:cs="Calibri"/>
          <w:sz w:val="22"/>
          <w:szCs w:val="22"/>
        </w:rPr>
        <w:t>/ów</w:t>
      </w:r>
      <w:r w:rsidRPr="00C65369">
        <w:rPr>
          <w:rFonts w:ascii="Calibri" w:hAnsi="Calibri" w:cs="Calibri"/>
          <w:sz w:val="22"/>
          <w:szCs w:val="22"/>
        </w:rPr>
        <w:t xml:space="preserve"> Zamawiającego</w:t>
      </w:r>
      <w:r w:rsidR="00C65369">
        <w:t>;</w:t>
      </w:r>
    </w:p>
    <w:p w14:paraId="328A1933" w14:textId="7CBB8178" w:rsidR="00EE5398" w:rsidRPr="00C65369" w:rsidRDefault="00EE5398" w:rsidP="004321F1">
      <w:pPr>
        <w:pStyle w:val="Akapitzlist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>zakres tematyczny szkolenia winien uwzględniać co najmniej poniższe zagadnienia:</w:t>
      </w:r>
    </w:p>
    <w:p w14:paraId="61D1BA36" w14:textId="02CC0F1A" w:rsid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 xml:space="preserve">Struktura aplikacji: pętla iteracyjna for oraz Pętla warunkowa </w:t>
      </w:r>
      <w:proofErr w:type="spellStart"/>
      <w:r w:rsidRPr="00C65369">
        <w:rPr>
          <w:rFonts w:ascii="Calibri" w:hAnsi="Calibri" w:cs="Calibri"/>
          <w:sz w:val="22"/>
          <w:szCs w:val="22"/>
        </w:rPr>
        <w:t>while</w:t>
      </w:r>
      <w:proofErr w:type="spellEnd"/>
      <w:r>
        <w:rPr>
          <w:rFonts w:ascii="Calibri" w:hAnsi="Calibri" w:cs="Calibri"/>
          <w:sz w:val="22"/>
          <w:szCs w:val="22"/>
        </w:rPr>
        <w:t>,</w:t>
      </w:r>
    </w:p>
    <w:p w14:paraId="45E19E21" w14:textId="2F9A8099" w:rsid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 xml:space="preserve">Sekwencje: łańcuchy znaków </w:t>
      </w:r>
      <w:r>
        <w:rPr>
          <w:rFonts w:ascii="Calibri" w:hAnsi="Calibri" w:cs="Calibri"/>
          <w:sz w:val="22"/>
          <w:szCs w:val="22"/>
        </w:rPr>
        <w:t>–</w:t>
      </w:r>
      <w:r w:rsidRPr="00C65369">
        <w:rPr>
          <w:rFonts w:ascii="Calibri" w:hAnsi="Calibri" w:cs="Calibri"/>
          <w:sz w:val="22"/>
          <w:szCs w:val="22"/>
        </w:rPr>
        <w:t xml:space="preserve"> String</w:t>
      </w:r>
      <w:r>
        <w:rPr>
          <w:rFonts w:ascii="Calibri" w:hAnsi="Calibri" w:cs="Calibri"/>
          <w:sz w:val="22"/>
          <w:szCs w:val="22"/>
        </w:rPr>
        <w:t>,</w:t>
      </w:r>
    </w:p>
    <w:p w14:paraId="7B7C4322" w14:textId="24CCDBB9" w:rsid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>Funkcje: przekazywanie argumentów do funkcji</w:t>
      </w:r>
      <w:r>
        <w:rPr>
          <w:rFonts w:ascii="Calibri" w:hAnsi="Calibri" w:cs="Calibri"/>
          <w:sz w:val="22"/>
          <w:szCs w:val="22"/>
        </w:rPr>
        <w:t>,</w:t>
      </w:r>
    </w:p>
    <w:p w14:paraId="692865D0" w14:textId="4CAA1E9E" w:rsid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 xml:space="preserve">Praca z modułami, zastosowanie modułów: os, re, </w:t>
      </w:r>
      <w:proofErr w:type="spellStart"/>
      <w:r w:rsidRPr="00C65369">
        <w:rPr>
          <w:rFonts w:ascii="Calibri" w:hAnsi="Calibri" w:cs="Calibri"/>
          <w:sz w:val="22"/>
          <w:szCs w:val="22"/>
        </w:rPr>
        <w:t>sys</w:t>
      </w:r>
      <w:proofErr w:type="spellEnd"/>
      <w:r w:rsidRPr="00C65369">
        <w:rPr>
          <w:rFonts w:ascii="Calibri" w:hAnsi="Calibri" w:cs="Calibri"/>
          <w:sz w:val="22"/>
          <w:szCs w:val="22"/>
        </w:rPr>
        <w:t>, platform i innych</w:t>
      </w:r>
      <w:r>
        <w:rPr>
          <w:rFonts w:ascii="Calibri" w:hAnsi="Calibri" w:cs="Calibri"/>
          <w:sz w:val="22"/>
          <w:szCs w:val="22"/>
        </w:rPr>
        <w:t>,</w:t>
      </w:r>
    </w:p>
    <w:p w14:paraId="4DD6BD25" w14:textId="2653E6E1" w:rsid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 xml:space="preserve">Praca z plikami: txt, </w:t>
      </w:r>
      <w:proofErr w:type="spellStart"/>
      <w:r w:rsidRPr="00C65369">
        <w:rPr>
          <w:rFonts w:ascii="Calibri" w:hAnsi="Calibri" w:cs="Calibri"/>
          <w:sz w:val="22"/>
          <w:szCs w:val="22"/>
        </w:rPr>
        <w:t>csv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C65369">
        <w:rPr>
          <w:rFonts w:ascii="Calibri" w:hAnsi="Calibri" w:cs="Calibri"/>
          <w:sz w:val="22"/>
          <w:szCs w:val="22"/>
        </w:rPr>
        <w:t>xml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C65369">
        <w:rPr>
          <w:rFonts w:ascii="Calibri" w:hAnsi="Calibri" w:cs="Calibri"/>
          <w:sz w:val="22"/>
          <w:szCs w:val="22"/>
        </w:rPr>
        <w:t>json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C65369">
        <w:rPr>
          <w:rFonts w:ascii="Calibri" w:hAnsi="Calibri" w:cs="Calibri"/>
          <w:sz w:val="22"/>
          <w:szCs w:val="22"/>
        </w:rPr>
        <w:t>xlsx</w:t>
      </w:r>
      <w:proofErr w:type="spellEnd"/>
      <w:r>
        <w:rPr>
          <w:rFonts w:ascii="Calibri" w:hAnsi="Calibri" w:cs="Calibri"/>
          <w:sz w:val="22"/>
          <w:szCs w:val="22"/>
        </w:rPr>
        <w:t>,</w:t>
      </w:r>
    </w:p>
    <w:p w14:paraId="42231373" w14:textId="1B154208" w:rsid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 xml:space="preserve">Tworzenie połączenia z bazami danych: Bazy </w:t>
      </w:r>
      <w:proofErr w:type="spellStart"/>
      <w:r w:rsidRPr="00C65369">
        <w:rPr>
          <w:rFonts w:ascii="Calibri" w:hAnsi="Calibri" w:cs="Calibri"/>
          <w:sz w:val="22"/>
          <w:szCs w:val="22"/>
        </w:rPr>
        <w:t>sql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 - MySQL lub MS SQL lub </w:t>
      </w:r>
      <w:proofErr w:type="spellStart"/>
      <w:r w:rsidRPr="00C65369">
        <w:rPr>
          <w:rFonts w:ascii="Calibri" w:hAnsi="Calibri" w:cs="Calibri"/>
          <w:sz w:val="22"/>
          <w:szCs w:val="22"/>
        </w:rPr>
        <w:t>Sqlite</w:t>
      </w:r>
      <w:proofErr w:type="spellEnd"/>
      <w:r>
        <w:rPr>
          <w:rFonts w:ascii="Calibri" w:hAnsi="Calibri" w:cs="Calibri"/>
          <w:sz w:val="22"/>
          <w:szCs w:val="22"/>
        </w:rPr>
        <w:t>,</w:t>
      </w:r>
    </w:p>
    <w:p w14:paraId="56AE08E7" w14:textId="42B4F76D" w:rsid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 xml:space="preserve">Zastosowanie funkcji: </w:t>
      </w:r>
      <w:proofErr w:type="spellStart"/>
      <w:r w:rsidRPr="00C65369">
        <w:rPr>
          <w:rFonts w:ascii="Calibri" w:hAnsi="Calibri" w:cs="Calibri"/>
          <w:sz w:val="22"/>
          <w:szCs w:val="22"/>
        </w:rPr>
        <w:t>eval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(), </w:t>
      </w:r>
      <w:proofErr w:type="spellStart"/>
      <w:r w:rsidRPr="00C65369">
        <w:rPr>
          <w:rFonts w:ascii="Calibri" w:hAnsi="Calibri" w:cs="Calibri"/>
          <w:sz w:val="22"/>
          <w:szCs w:val="22"/>
        </w:rPr>
        <w:t>exec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(), </w:t>
      </w:r>
      <w:proofErr w:type="spellStart"/>
      <w:r w:rsidRPr="00C65369">
        <w:rPr>
          <w:rFonts w:ascii="Calibri" w:hAnsi="Calibri" w:cs="Calibri"/>
          <w:sz w:val="22"/>
          <w:szCs w:val="22"/>
        </w:rPr>
        <w:t>compile</w:t>
      </w:r>
      <w:proofErr w:type="spellEnd"/>
      <w:r w:rsidRPr="00C65369">
        <w:rPr>
          <w:rFonts w:ascii="Calibri" w:hAnsi="Calibri" w:cs="Calibri"/>
          <w:sz w:val="22"/>
          <w:szCs w:val="22"/>
        </w:rPr>
        <w:t>()</w:t>
      </w:r>
      <w:r>
        <w:rPr>
          <w:rFonts w:ascii="Calibri" w:hAnsi="Calibri" w:cs="Calibri"/>
          <w:sz w:val="22"/>
          <w:szCs w:val="22"/>
        </w:rPr>
        <w:t>,</w:t>
      </w:r>
    </w:p>
    <w:p w14:paraId="6D9875DC" w14:textId="0A908387" w:rsid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>Programowanie obiektowe: Implementacja dziedziczenia z jednej lub wielu klas</w:t>
      </w:r>
      <w:r>
        <w:rPr>
          <w:rFonts w:ascii="Calibri" w:hAnsi="Calibri" w:cs="Calibri"/>
          <w:sz w:val="22"/>
          <w:szCs w:val="22"/>
        </w:rPr>
        <w:t>,</w:t>
      </w:r>
    </w:p>
    <w:p w14:paraId="0CEE6100" w14:textId="6D0FA42F" w:rsid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 xml:space="preserve">Wybór </w:t>
      </w:r>
      <w:proofErr w:type="spellStart"/>
      <w:r w:rsidRPr="00C65369">
        <w:rPr>
          <w:rFonts w:ascii="Calibri" w:hAnsi="Calibri" w:cs="Calibri"/>
          <w:sz w:val="22"/>
          <w:szCs w:val="22"/>
        </w:rPr>
        <w:t>frameworka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C65369">
        <w:rPr>
          <w:rFonts w:ascii="Calibri" w:hAnsi="Calibri" w:cs="Calibri"/>
          <w:sz w:val="22"/>
          <w:szCs w:val="22"/>
        </w:rPr>
        <w:t>orm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: </w:t>
      </w:r>
      <w:proofErr w:type="spellStart"/>
      <w:r w:rsidRPr="00C65369">
        <w:rPr>
          <w:rFonts w:ascii="Calibri" w:hAnsi="Calibri" w:cs="Calibri"/>
          <w:sz w:val="22"/>
          <w:szCs w:val="22"/>
        </w:rPr>
        <w:t>peewee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C65369">
        <w:rPr>
          <w:rFonts w:ascii="Calibri" w:hAnsi="Calibri" w:cs="Calibri"/>
          <w:sz w:val="22"/>
          <w:szCs w:val="22"/>
        </w:rPr>
        <w:t>sqlalchemy</w:t>
      </w:r>
      <w:proofErr w:type="spellEnd"/>
      <w:r>
        <w:rPr>
          <w:rFonts w:ascii="Calibri" w:hAnsi="Calibri" w:cs="Calibri"/>
          <w:sz w:val="22"/>
          <w:szCs w:val="22"/>
        </w:rPr>
        <w:t>,</w:t>
      </w:r>
    </w:p>
    <w:p w14:paraId="300BFC04" w14:textId="6289EFC0" w:rsidR="00C65369" w:rsidRPr="00C65369" w:rsidRDefault="00C65369" w:rsidP="004321F1">
      <w:pPr>
        <w:pStyle w:val="Akapitzlist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C65369">
        <w:rPr>
          <w:rFonts w:ascii="Calibri" w:hAnsi="Calibri" w:cs="Calibri"/>
          <w:sz w:val="22"/>
          <w:szCs w:val="22"/>
        </w:rPr>
        <w:t xml:space="preserve">Programowanie z użyciem technik równolegle wykonywanego kodu z użyciem: </w:t>
      </w:r>
      <w:proofErr w:type="spellStart"/>
      <w:r w:rsidRPr="00C65369">
        <w:rPr>
          <w:rFonts w:ascii="Calibri" w:hAnsi="Calibri" w:cs="Calibri"/>
          <w:sz w:val="22"/>
          <w:szCs w:val="22"/>
        </w:rPr>
        <w:t>Thread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C65369">
        <w:rPr>
          <w:rFonts w:ascii="Calibri" w:hAnsi="Calibri" w:cs="Calibri"/>
          <w:sz w:val="22"/>
          <w:szCs w:val="22"/>
        </w:rPr>
        <w:t>multiprocessing</w:t>
      </w:r>
      <w:proofErr w:type="spellEnd"/>
      <w:r w:rsidRPr="00C65369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C65369">
        <w:rPr>
          <w:rFonts w:ascii="Calibri" w:hAnsi="Calibri" w:cs="Calibri"/>
          <w:sz w:val="22"/>
          <w:szCs w:val="22"/>
        </w:rPr>
        <w:t>AsyncIO</w:t>
      </w:r>
      <w:proofErr w:type="spellEnd"/>
      <w:r>
        <w:rPr>
          <w:rFonts w:ascii="Calibri" w:hAnsi="Calibri" w:cs="Calibri"/>
          <w:sz w:val="22"/>
          <w:szCs w:val="22"/>
        </w:rPr>
        <w:t>;</w:t>
      </w:r>
    </w:p>
    <w:p w14:paraId="1BCB8106" w14:textId="6DA27BA6" w:rsidR="00EE5398" w:rsidRPr="00C65369" w:rsidRDefault="00EE5398" w:rsidP="004321F1">
      <w:pPr>
        <w:pStyle w:val="Akapitzlist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C65369">
        <w:rPr>
          <w:rFonts w:ascii="Calibri" w:eastAsia="SimSun" w:hAnsi="Calibri" w:cs="Calibri"/>
          <w:bCs/>
          <w:sz w:val="22"/>
          <w:szCs w:val="22"/>
          <w:lang w:eastAsia="zh-CN"/>
        </w:rPr>
        <w:lastRenderedPageBreak/>
        <w:t xml:space="preserve">liczba  delegowanych przez Zamawiającego uczestników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 xml:space="preserve">2 </w:t>
      </w:r>
      <w:r w:rsidR="00C65369" w:rsidRPr="005C5D2D">
        <w:rPr>
          <w:rFonts w:ascii="Calibri" w:eastAsia="SimSun" w:hAnsi="Calibri" w:cs="Calibri"/>
          <w:b/>
          <w:sz w:val="22"/>
          <w:szCs w:val="22"/>
          <w:lang w:eastAsia="zh-CN"/>
        </w:rPr>
        <w:t xml:space="preserve">(dwie)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osoby</w:t>
      </w:r>
      <w:r w:rsidRPr="00C65369">
        <w:rPr>
          <w:rFonts w:ascii="Calibri" w:eastAsia="SimSun" w:hAnsi="Calibri" w:cs="Calibri"/>
          <w:bCs/>
          <w:sz w:val="22"/>
          <w:szCs w:val="22"/>
          <w:lang w:eastAsia="zh-CN"/>
        </w:rPr>
        <w:t>;</w:t>
      </w:r>
    </w:p>
    <w:p w14:paraId="69217C59" w14:textId="77777777" w:rsidR="00EE5398" w:rsidRPr="00C65369" w:rsidRDefault="00EE5398" w:rsidP="004321F1">
      <w:pPr>
        <w:pStyle w:val="Akapitzlist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C65369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formuła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online</w:t>
      </w:r>
      <w:r w:rsidRPr="00C65369">
        <w:rPr>
          <w:rFonts w:ascii="Calibri" w:eastAsia="SimSun" w:hAnsi="Calibri" w:cs="Calibri"/>
          <w:bCs/>
          <w:sz w:val="22"/>
          <w:szCs w:val="22"/>
          <w:lang w:eastAsia="zh-CN"/>
        </w:rPr>
        <w:t>;</w:t>
      </w:r>
    </w:p>
    <w:p w14:paraId="44AC52E0" w14:textId="3387C9C2" w:rsidR="00EE5398" w:rsidRPr="005C5D2D" w:rsidRDefault="00EE5398" w:rsidP="004321F1">
      <w:pPr>
        <w:pStyle w:val="Akapitzlist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/>
          <w:bCs/>
          <w:sz w:val="22"/>
          <w:szCs w:val="22"/>
        </w:rPr>
      </w:pPr>
      <w:r w:rsidRPr="00C65369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czas trwania szkolenia - </w:t>
      </w:r>
      <w:r w:rsidRPr="005C5D2D">
        <w:rPr>
          <w:rFonts w:ascii="Calibri" w:hAnsi="Calibri" w:cs="Calibri"/>
          <w:b/>
          <w:bCs/>
          <w:sz w:val="22"/>
          <w:szCs w:val="22"/>
        </w:rPr>
        <w:t xml:space="preserve">7 </w:t>
      </w:r>
      <w:r w:rsidR="00C65369" w:rsidRPr="005C5D2D">
        <w:rPr>
          <w:rFonts w:ascii="Calibri" w:hAnsi="Calibri" w:cs="Calibri"/>
          <w:b/>
          <w:bCs/>
          <w:sz w:val="22"/>
          <w:szCs w:val="22"/>
        </w:rPr>
        <w:t xml:space="preserve">(siedem) </w:t>
      </w:r>
      <w:r w:rsidRPr="005C5D2D">
        <w:rPr>
          <w:rFonts w:ascii="Calibri" w:hAnsi="Calibri" w:cs="Calibri"/>
          <w:b/>
          <w:bCs/>
          <w:sz w:val="22"/>
          <w:szCs w:val="22"/>
        </w:rPr>
        <w:t xml:space="preserve">godzin dziennie, w ciągu </w:t>
      </w:r>
      <w:r w:rsidR="00C65369" w:rsidRPr="005C5D2D">
        <w:rPr>
          <w:rFonts w:ascii="Calibri" w:hAnsi="Calibri" w:cs="Calibri"/>
          <w:b/>
          <w:bCs/>
          <w:sz w:val="22"/>
          <w:szCs w:val="22"/>
        </w:rPr>
        <w:t>5 (pięciu)</w:t>
      </w:r>
      <w:r w:rsidRPr="005C5D2D">
        <w:rPr>
          <w:rFonts w:ascii="Calibri" w:hAnsi="Calibri" w:cs="Calibri"/>
          <w:b/>
          <w:bCs/>
          <w:sz w:val="22"/>
          <w:szCs w:val="22"/>
        </w:rPr>
        <w:t xml:space="preserve"> dni od daty jego rozpoczęcia (łącznie </w:t>
      </w:r>
      <w:r w:rsidR="00C65369" w:rsidRPr="005C5D2D">
        <w:rPr>
          <w:rFonts w:ascii="Calibri" w:hAnsi="Calibri" w:cs="Calibri"/>
          <w:b/>
          <w:bCs/>
          <w:sz w:val="22"/>
          <w:szCs w:val="22"/>
        </w:rPr>
        <w:t>35 (trzydzieści pięć)</w:t>
      </w:r>
      <w:r w:rsidRPr="005C5D2D">
        <w:rPr>
          <w:rFonts w:ascii="Calibri" w:hAnsi="Calibri" w:cs="Calibri"/>
          <w:b/>
          <w:bCs/>
          <w:sz w:val="22"/>
          <w:szCs w:val="22"/>
        </w:rPr>
        <w:t xml:space="preserve"> godzin).</w:t>
      </w:r>
    </w:p>
    <w:p w14:paraId="37415ACC" w14:textId="77777777" w:rsidR="007F41BF" w:rsidRDefault="007F41BF" w:rsidP="00980768">
      <w:pPr>
        <w:spacing w:line="259" w:lineRule="auto"/>
        <w:jc w:val="both"/>
      </w:pPr>
    </w:p>
    <w:p w14:paraId="257218DE" w14:textId="207D09B5" w:rsidR="00C65369" w:rsidRPr="007F41BF" w:rsidRDefault="00C65369" w:rsidP="00980768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 w:line="259" w:lineRule="auto"/>
        <w:ind w:firstLine="357"/>
        <w:jc w:val="both"/>
        <w:rPr>
          <w:rFonts w:ascii="Calibri" w:eastAsia="Book Antiqua" w:hAnsi="Calibri" w:cs="Calibri"/>
          <w:b/>
          <w:color w:val="FF0000"/>
          <w:sz w:val="22"/>
          <w:szCs w:val="22"/>
        </w:rPr>
      </w:pPr>
      <w:r w:rsidRPr="007F41BF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 xml:space="preserve">w zakresie zadania </w:t>
      </w:r>
      <w:r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>3</w:t>
      </w:r>
      <w:r w:rsidRPr="007F41BF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 xml:space="preserve">: </w:t>
      </w:r>
      <w:r w:rsidRPr="007F41BF">
        <w:rPr>
          <w:rFonts w:ascii="Calibri" w:eastAsia="SimSun" w:hAnsi="Calibri" w:cs="Calibri"/>
          <w:b/>
          <w:sz w:val="22"/>
          <w:szCs w:val="22"/>
          <w:lang w:eastAsia="zh-CN"/>
        </w:rPr>
        <w:t>*</w:t>
      </w:r>
    </w:p>
    <w:p w14:paraId="2530C601" w14:textId="09E5BCDC" w:rsidR="00C65369" w:rsidRPr="00AD5AD3" w:rsidRDefault="00C65369" w:rsidP="004321F1">
      <w:pPr>
        <w:pStyle w:val="Akapitzlist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>
        <w:rPr>
          <w:rFonts w:ascii="Calibri" w:eastAsia="SimSun" w:hAnsi="Calibri" w:cs="Calibri"/>
          <w:bCs/>
          <w:sz w:val="22"/>
          <w:szCs w:val="22"/>
          <w:lang w:eastAsia="zh-CN"/>
        </w:rPr>
        <w:t>cel szkolenia –</w:t>
      </w:r>
      <w:r w:rsidR="00AD5AD3">
        <w:rPr>
          <w:rFonts w:ascii="Calibri" w:hAnsi="Calibri" w:cs="Calibri"/>
          <w:sz w:val="22"/>
          <w:szCs w:val="22"/>
        </w:rPr>
        <w:t xml:space="preserve"> szkolenie informatyczne z </w:t>
      </w:r>
      <w:proofErr w:type="spellStart"/>
      <w:r w:rsidR="00AD5AD3">
        <w:rPr>
          <w:rFonts w:ascii="Calibri" w:hAnsi="Calibri" w:cs="Calibri"/>
          <w:sz w:val="22"/>
          <w:szCs w:val="22"/>
        </w:rPr>
        <w:t>cyberbezpieczeństwa</w:t>
      </w:r>
      <w:proofErr w:type="spellEnd"/>
      <w:r w:rsidR="00AD5AD3">
        <w:rPr>
          <w:rFonts w:ascii="Calibri" w:hAnsi="Calibri" w:cs="Calibri"/>
          <w:sz w:val="22"/>
          <w:szCs w:val="22"/>
        </w:rPr>
        <w:t xml:space="preserve"> dla administrato</w:t>
      </w:r>
      <w:r w:rsidRPr="00EE5398">
        <w:rPr>
          <w:rFonts w:ascii="Calibri" w:hAnsi="Calibri" w:cs="Calibri"/>
          <w:sz w:val="22"/>
          <w:szCs w:val="22"/>
        </w:rPr>
        <w:t>ra</w:t>
      </w:r>
      <w:r>
        <w:rPr>
          <w:rFonts w:ascii="Calibri" w:hAnsi="Calibri" w:cs="Calibri"/>
          <w:sz w:val="22"/>
          <w:szCs w:val="22"/>
        </w:rPr>
        <w:t>/</w:t>
      </w:r>
      <w:r w:rsidRPr="00EE5398">
        <w:rPr>
          <w:rFonts w:ascii="Calibri" w:hAnsi="Calibri" w:cs="Calibri"/>
          <w:sz w:val="22"/>
          <w:szCs w:val="22"/>
        </w:rPr>
        <w:t>ów Zamawiającego</w:t>
      </w:r>
      <w:r>
        <w:rPr>
          <w:rFonts w:ascii="Calibri" w:hAnsi="Calibri" w:cs="Calibri"/>
          <w:sz w:val="22"/>
          <w:szCs w:val="22"/>
        </w:rPr>
        <w:t>;</w:t>
      </w:r>
    </w:p>
    <w:p w14:paraId="5B28E788" w14:textId="77777777" w:rsidR="00C65369" w:rsidRPr="00AD5AD3" w:rsidRDefault="00C65369" w:rsidP="004321F1">
      <w:pPr>
        <w:pStyle w:val="Akapitzlist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zakres tematyczny szkolenia winien uwzględniać co najmniej poniższe zagadnienia:</w:t>
      </w:r>
    </w:p>
    <w:p w14:paraId="48B6192B" w14:textId="01F8F617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Podstawowe zasady i narzędzia wykorzystywane przy realizacji testów penetracyjnych (</w:t>
      </w:r>
      <w:proofErr w:type="spellStart"/>
      <w:r w:rsidRPr="00AD5AD3">
        <w:rPr>
          <w:rFonts w:ascii="Calibri" w:hAnsi="Calibri" w:cs="Calibri"/>
          <w:sz w:val="22"/>
          <w:szCs w:val="22"/>
        </w:rPr>
        <w:t>Offensive</w:t>
      </w:r>
      <w:proofErr w:type="spellEnd"/>
      <w:r w:rsidRPr="00AD5AD3">
        <w:rPr>
          <w:rFonts w:ascii="Calibri" w:hAnsi="Calibri" w:cs="Calibri"/>
          <w:sz w:val="22"/>
          <w:szCs w:val="22"/>
        </w:rPr>
        <w:t xml:space="preserve"> Security) jak i analizie, wykrywaniu i </w:t>
      </w:r>
      <w:proofErr w:type="spellStart"/>
      <w:r w:rsidRPr="00AD5AD3">
        <w:rPr>
          <w:rFonts w:ascii="Calibri" w:hAnsi="Calibri" w:cs="Calibri"/>
          <w:sz w:val="22"/>
          <w:szCs w:val="22"/>
        </w:rPr>
        <w:t>mitygacji</w:t>
      </w:r>
      <w:proofErr w:type="spellEnd"/>
      <w:r w:rsidRPr="00AD5A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5AD3">
        <w:rPr>
          <w:rFonts w:ascii="Calibri" w:hAnsi="Calibri" w:cs="Calibri"/>
          <w:sz w:val="22"/>
          <w:szCs w:val="22"/>
        </w:rPr>
        <w:t>cyberzagrożeń</w:t>
      </w:r>
      <w:proofErr w:type="spellEnd"/>
      <w:r w:rsidRPr="00AD5AD3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AD5AD3">
        <w:rPr>
          <w:rFonts w:ascii="Calibri" w:hAnsi="Calibri" w:cs="Calibri"/>
          <w:sz w:val="22"/>
          <w:szCs w:val="22"/>
        </w:rPr>
        <w:t>Defensive</w:t>
      </w:r>
      <w:proofErr w:type="spellEnd"/>
      <w:r w:rsidRPr="00AD5AD3">
        <w:rPr>
          <w:rFonts w:ascii="Calibri" w:hAnsi="Calibri" w:cs="Calibri"/>
          <w:sz w:val="22"/>
          <w:szCs w:val="22"/>
        </w:rPr>
        <w:t xml:space="preserve"> Security),</w:t>
      </w:r>
    </w:p>
    <w:p w14:paraId="7A343EE4" w14:textId="77777777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Analiza ruchu sieciowego,</w:t>
      </w:r>
    </w:p>
    <w:p w14:paraId="7D0D5C66" w14:textId="0CCBB386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 xml:space="preserve"> Zabezpieczenia systemów i usług,</w:t>
      </w:r>
    </w:p>
    <w:p w14:paraId="049EA407" w14:textId="4AADB059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Monitorowanie i analiza logów w systemach Windows oraz Linux,</w:t>
      </w:r>
    </w:p>
    <w:p w14:paraId="55075478" w14:textId="14280B47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AD5AD3">
        <w:rPr>
          <w:rFonts w:ascii="Calibri" w:hAnsi="Calibri" w:cs="Calibri"/>
          <w:sz w:val="22"/>
          <w:szCs w:val="22"/>
        </w:rPr>
        <w:t>Hardening</w:t>
      </w:r>
      <w:proofErr w:type="spellEnd"/>
      <w:r w:rsidRPr="00AD5AD3">
        <w:rPr>
          <w:rFonts w:ascii="Calibri" w:hAnsi="Calibri" w:cs="Calibri"/>
          <w:sz w:val="22"/>
          <w:szCs w:val="22"/>
        </w:rPr>
        <w:t xml:space="preserve"> systemów,</w:t>
      </w:r>
    </w:p>
    <w:p w14:paraId="154054B7" w14:textId="270E27A2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AV/EDR – Analiza logów i wykrywanie zagrożeń,</w:t>
      </w:r>
    </w:p>
    <w:p w14:paraId="5FFEB124" w14:textId="6612AD12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Zaawansowane aspekty bezpieczeństwa infrastruktury IT oraz Active Directory,</w:t>
      </w:r>
    </w:p>
    <w:p w14:paraId="48DEA8EA" w14:textId="179F4187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Firewall, IDS/IPS, WAF &amp; UTM,</w:t>
      </w:r>
    </w:p>
    <w:p w14:paraId="2102F5FF" w14:textId="74B5ABDE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IAM, PAM, DLP &amp; Backup,</w:t>
      </w:r>
    </w:p>
    <w:p w14:paraId="09A3FB13" w14:textId="4D7C741E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SIEM – Analiza logów i alertów,</w:t>
      </w:r>
    </w:p>
    <w:p w14:paraId="72E3CDA8" w14:textId="1976F215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AD5AD3">
        <w:rPr>
          <w:rFonts w:ascii="Calibri" w:hAnsi="Calibri" w:cs="Calibri"/>
          <w:sz w:val="22"/>
          <w:szCs w:val="22"/>
        </w:rPr>
        <w:t>Frameworki</w:t>
      </w:r>
      <w:proofErr w:type="spellEnd"/>
      <w:r w:rsidRPr="00AD5AD3">
        <w:rPr>
          <w:rFonts w:ascii="Calibri" w:hAnsi="Calibri" w:cs="Calibri"/>
          <w:sz w:val="22"/>
          <w:szCs w:val="22"/>
        </w:rPr>
        <w:t xml:space="preserve"> detekcji – MITRE ATT&amp;CK, Sigma, YARA,</w:t>
      </w:r>
    </w:p>
    <w:p w14:paraId="2855AA5B" w14:textId="4664A0F5" w:rsidR="00AD5AD3" w:rsidRPr="00AD5AD3" w:rsidRDefault="00AD5AD3" w:rsidP="004321F1">
      <w:pPr>
        <w:pStyle w:val="Akapitzlist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AD5AD3">
        <w:rPr>
          <w:rFonts w:ascii="Calibri" w:hAnsi="Calibri" w:cs="Calibri"/>
          <w:sz w:val="22"/>
          <w:szCs w:val="22"/>
        </w:rPr>
        <w:t>SOAR – Automatyzacja reakcji;</w:t>
      </w:r>
    </w:p>
    <w:p w14:paraId="5DD2F903" w14:textId="25E5442D" w:rsidR="00C65369" w:rsidRPr="00AD5AD3" w:rsidRDefault="00C65369" w:rsidP="004321F1">
      <w:pPr>
        <w:pStyle w:val="Akapitzlist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AD5AD3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liczba  delegowanych przez Zamawiającego uczestników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4 (cztery) osoby</w:t>
      </w:r>
      <w:r w:rsidRPr="00AD5AD3">
        <w:rPr>
          <w:rFonts w:ascii="Calibri" w:eastAsia="SimSun" w:hAnsi="Calibri" w:cs="Calibri"/>
          <w:bCs/>
          <w:sz w:val="22"/>
          <w:szCs w:val="22"/>
          <w:lang w:eastAsia="zh-CN"/>
        </w:rPr>
        <w:t>;</w:t>
      </w:r>
    </w:p>
    <w:p w14:paraId="01A7BDF6" w14:textId="77777777" w:rsidR="00C65369" w:rsidRPr="00AD5AD3" w:rsidRDefault="00C65369" w:rsidP="004321F1">
      <w:pPr>
        <w:pStyle w:val="Akapitzlist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AD5AD3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formuła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online</w:t>
      </w:r>
      <w:r w:rsidRPr="00AD5AD3">
        <w:rPr>
          <w:rFonts w:ascii="Calibri" w:eastAsia="SimSun" w:hAnsi="Calibri" w:cs="Calibri"/>
          <w:bCs/>
          <w:sz w:val="22"/>
          <w:szCs w:val="22"/>
          <w:lang w:eastAsia="zh-CN"/>
        </w:rPr>
        <w:t>;</w:t>
      </w:r>
    </w:p>
    <w:p w14:paraId="1B2F3FFD" w14:textId="60C5153C" w:rsidR="00C65369" w:rsidRPr="00AD5AD3" w:rsidRDefault="00C65369" w:rsidP="004321F1">
      <w:pPr>
        <w:pStyle w:val="Akapitzlist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AD5AD3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czas trwania szkolenia - </w:t>
      </w:r>
      <w:r w:rsidRPr="005C5D2D">
        <w:rPr>
          <w:rFonts w:ascii="Calibri" w:hAnsi="Calibri" w:cs="Calibri"/>
          <w:b/>
          <w:bCs/>
          <w:sz w:val="22"/>
          <w:szCs w:val="22"/>
        </w:rPr>
        <w:t>6 (sześć) godzin</w:t>
      </w:r>
      <w:r w:rsidR="00AD5AD3" w:rsidRPr="005C5D2D">
        <w:rPr>
          <w:rFonts w:ascii="Calibri" w:hAnsi="Calibri" w:cs="Calibri"/>
          <w:b/>
          <w:bCs/>
          <w:sz w:val="22"/>
          <w:szCs w:val="22"/>
        </w:rPr>
        <w:t>, realizacja w ciągu 1 (jednego) dnia</w:t>
      </w:r>
      <w:r w:rsidRPr="00AD5AD3">
        <w:rPr>
          <w:rFonts w:ascii="Calibri" w:hAnsi="Calibri" w:cs="Calibri"/>
          <w:sz w:val="22"/>
          <w:szCs w:val="22"/>
        </w:rPr>
        <w:t>.</w:t>
      </w:r>
    </w:p>
    <w:p w14:paraId="3C1DE295" w14:textId="77777777" w:rsidR="00EE5398" w:rsidRDefault="00EE5398" w:rsidP="00980768">
      <w:pPr>
        <w:spacing w:line="259" w:lineRule="auto"/>
        <w:jc w:val="both"/>
      </w:pPr>
    </w:p>
    <w:p w14:paraId="05252813" w14:textId="1906361A" w:rsidR="00AD5AD3" w:rsidRPr="007F41BF" w:rsidRDefault="00AD5AD3" w:rsidP="00980768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 w:line="259" w:lineRule="auto"/>
        <w:ind w:firstLine="357"/>
        <w:jc w:val="both"/>
        <w:rPr>
          <w:rFonts w:ascii="Calibri" w:eastAsia="Book Antiqua" w:hAnsi="Calibri" w:cs="Calibri"/>
          <w:b/>
          <w:color w:val="FF0000"/>
          <w:sz w:val="22"/>
          <w:szCs w:val="22"/>
        </w:rPr>
      </w:pPr>
      <w:r w:rsidRPr="007F41BF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 xml:space="preserve">w zakresie zadania </w:t>
      </w:r>
      <w:r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>4</w:t>
      </w:r>
      <w:r w:rsidRPr="007F41BF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 xml:space="preserve">: </w:t>
      </w:r>
      <w:r w:rsidRPr="007F41BF">
        <w:rPr>
          <w:rFonts w:ascii="Calibri" w:eastAsia="SimSun" w:hAnsi="Calibri" w:cs="Calibri"/>
          <w:b/>
          <w:sz w:val="22"/>
          <w:szCs w:val="22"/>
          <w:lang w:eastAsia="zh-CN"/>
        </w:rPr>
        <w:t>*</w:t>
      </w:r>
    </w:p>
    <w:p w14:paraId="2A61254F" w14:textId="74A94652" w:rsidR="00E67EF6" w:rsidRPr="00E67EF6" w:rsidRDefault="00AD5AD3" w:rsidP="004321F1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>cel szkolenia –</w:t>
      </w:r>
      <w:r w:rsidR="00E67EF6" w:rsidRPr="00E67EF6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 </w:t>
      </w:r>
      <w:r w:rsidR="00E67EF6" w:rsidRPr="00E67EF6">
        <w:rPr>
          <w:rFonts w:ascii="Calibri" w:hAnsi="Calibri" w:cs="Calibri"/>
          <w:sz w:val="22"/>
          <w:szCs w:val="22"/>
        </w:rPr>
        <w:t>przedstawienie wymagań dyrektywy NIS 2 oraz u</w:t>
      </w:r>
      <w:r w:rsidR="00E67EF6" w:rsidRPr="00E67EF6">
        <w:rPr>
          <w:rFonts w:ascii="Calibri" w:hAnsi="Calibri" w:cs="Calibri"/>
          <w:color w:val="000000"/>
          <w:sz w:val="22"/>
          <w:szCs w:val="22"/>
        </w:rPr>
        <w:t xml:space="preserve">stawy z dnia 5 lipca 2018 r. </w:t>
      </w:r>
      <w:r w:rsidR="00E67EF6">
        <w:rPr>
          <w:rFonts w:ascii="Calibri" w:hAnsi="Calibri" w:cs="Calibri"/>
          <w:color w:val="000000"/>
          <w:sz w:val="22"/>
          <w:szCs w:val="22"/>
        </w:rPr>
        <w:br/>
      </w:r>
      <w:r w:rsidR="00E67EF6" w:rsidRPr="00E67EF6">
        <w:rPr>
          <w:rFonts w:ascii="Calibri" w:hAnsi="Calibri" w:cs="Calibri"/>
          <w:color w:val="000000"/>
          <w:sz w:val="22"/>
          <w:szCs w:val="22"/>
        </w:rPr>
        <w:t xml:space="preserve">o krajowym systemie </w:t>
      </w:r>
      <w:proofErr w:type="spellStart"/>
      <w:r w:rsidR="00E67EF6" w:rsidRPr="00E67EF6">
        <w:rPr>
          <w:rFonts w:ascii="Calibri" w:hAnsi="Calibri" w:cs="Calibri"/>
          <w:color w:val="000000"/>
          <w:sz w:val="22"/>
          <w:szCs w:val="22"/>
        </w:rPr>
        <w:t>cyberbezpieczeństwa</w:t>
      </w:r>
      <w:proofErr w:type="spellEnd"/>
      <w:r w:rsidR="00E67EF6" w:rsidRPr="00E67EF6">
        <w:rPr>
          <w:rFonts w:ascii="Calibri" w:hAnsi="Calibri" w:cs="Calibri"/>
          <w:color w:val="000000"/>
          <w:sz w:val="22"/>
          <w:szCs w:val="22"/>
        </w:rPr>
        <w:t xml:space="preserve"> (</w:t>
      </w:r>
      <w:proofErr w:type="spellStart"/>
      <w:r w:rsidR="00E67EF6" w:rsidRPr="00E67EF6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="00E67EF6" w:rsidRPr="00E67EF6">
        <w:rPr>
          <w:rFonts w:ascii="Calibri" w:hAnsi="Calibri" w:cs="Calibri"/>
          <w:color w:val="000000"/>
          <w:sz w:val="22"/>
          <w:szCs w:val="22"/>
        </w:rPr>
        <w:t xml:space="preserve">. Dz. U. z 2026 r. poz. 20 z </w:t>
      </w:r>
      <w:proofErr w:type="spellStart"/>
      <w:r w:rsidR="00E67EF6" w:rsidRPr="00E67EF6">
        <w:rPr>
          <w:rFonts w:ascii="Calibri" w:hAnsi="Calibri" w:cs="Calibri"/>
          <w:color w:val="000000"/>
          <w:sz w:val="22"/>
          <w:szCs w:val="22"/>
        </w:rPr>
        <w:t>późn</w:t>
      </w:r>
      <w:proofErr w:type="spellEnd"/>
      <w:r w:rsidR="00E67EF6" w:rsidRPr="00E67EF6">
        <w:rPr>
          <w:rFonts w:ascii="Calibri" w:hAnsi="Calibri" w:cs="Calibri"/>
          <w:color w:val="000000"/>
          <w:sz w:val="22"/>
          <w:szCs w:val="22"/>
        </w:rPr>
        <w:t>. zm.</w:t>
      </w:r>
      <w:r w:rsidR="000E5136">
        <w:rPr>
          <w:rFonts w:ascii="Calibri" w:hAnsi="Calibri" w:cs="Calibri"/>
          <w:color w:val="000000"/>
          <w:sz w:val="22"/>
          <w:szCs w:val="22"/>
        </w:rPr>
        <w:t>: dalej: „UKSC”</w:t>
      </w:r>
      <w:r w:rsidR="00E67EF6" w:rsidRPr="00E67EF6">
        <w:rPr>
          <w:rFonts w:ascii="Calibri" w:hAnsi="Calibri" w:cs="Calibri"/>
          <w:color w:val="000000"/>
          <w:sz w:val="22"/>
          <w:szCs w:val="22"/>
        </w:rPr>
        <w:t>)</w:t>
      </w:r>
      <w:r w:rsidR="00E67EF6" w:rsidRPr="00E67EF6">
        <w:rPr>
          <w:rFonts w:ascii="Calibri" w:hAnsi="Calibri" w:cs="Calibri"/>
          <w:sz w:val="22"/>
          <w:szCs w:val="22"/>
        </w:rPr>
        <w:t>, ze szczególnym uwzględnieniem obowiązków, odpowiedzialności i sankcji dotyczących kadry zarządzającej;</w:t>
      </w:r>
    </w:p>
    <w:p w14:paraId="111AC972" w14:textId="659B98B7" w:rsidR="00AD5AD3" w:rsidRPr="00E67EF6" w:rsidRDefault="00AD5AD3" w:rsidP="004321F1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67EF6">
        <w:rPr>
          <w:rFonts w:ascii="Calibri" w:hAnsi="Calibri" w:cs="Calibri"/>
          <w:sz w:val="22"/>
          <w:szCs w:val="22"/>
        </w:rPr>
        <w:t>zakres tematyczny szkolenia winien uwzględniać co najmniej poniższe zagadnienia:</w:t>
      </w:r>
    </w:p>
    <w:p w14:paraId="623546AF" w14:textId="2CB2A030" w:rsidR="000E5136" w:rsidRDefault="000E5136" w:rsidP="004321F1">
      <w:pPr>
        <w:pStyle w:val="Akapitzlist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0E5136">
        <w:rPr>
          <w:rFonts w:ascii="Calibri" w:hAnsi="Calibri" w:cs="Calibri"/>
          <w:sz w:val="22"/>
          <w:szCs w:val="22"/>
        </w:rPr>
        <w:t>bowiązki podmiotów kluczowych i ważnych, różnice między nimi oraz zasady samoidentyfikacji</w:t>
      </w:r>
      <w:r>
        <w:rPr>
          <w:rFonts w:ascii="Calibri" w:hAnsi="Calibri" w:cs="Calibri"/>
          <w:sz w:val="22"/>
          <w:szCs w:val="22"/>
        </w:rPr>
        <w:t>,</w:t>
      </w:r>
    </w:p>
    <w:p w14:paraId="30E5981E" w14:textId="312592DD" w:rsidR="000E5136" w:rsidRDefault="000E5136" w:rsidP="004321F1">
      <w:pPr>
        <w:pStyle w:val="Akapitzlist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0E5136">
        <w:rPr>
          <w:rFonts w:ascii="Calibri" w:hAnsi="Calibri" w:cs="Calibri"/>
          <w:sz w:val="22"/>
          <w:szCs w:val="22"/>
        </w:rPr>
        <w:t>Osobista odpowiedzialność zarządu, wymagane szkolenia oraz ryzyka prawne;</w:t>
      </w:r>
    </w:p>
    <w:p w14:paraId="730989FE" w14:textId="7B4B8DEA" w:rsidR="000E5136" w:rsidRDefault="000E5136" w:rsidP="004321F1">
      <w:pPr>
        <w:pStyle w:val="Akapitzlist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Pr="000E5136">
        <w:rPr>
          <w:rFonts w:ascii="Calibri" w:hAnsi="Calibri" w:cs="Calibri"/>
          <w:sz w:val="22"/>
          <w:szCs w:val="22"/>
        </w:rPr>
        <w:t>iedza o sankcjach finansowych i osobowych (kary do 10 mln EUR, zakaz pełnienia funkcji)</w:t>
      </w:r>
      <w:r>
        <w:rPr>
          <w:rFonts w:ascii="Calibri" w:hAnsi="Calibri" w:cs="Calibri"/>
          <w:sz w:val="22"/>
          <w:szCs w:val="22"/>
        </w:rPr>
        <w:t>,</w:t>
      </w:r>
    </w:p>
    <w:p w14:paraId="4FFFBFF8" w14:textId="6F792FC9" w:rsidR="000E5136" w:rsidRDefault="000E5136" w:rsidP="004321F1">
      <w:pPr>
        <w:pStyle w:val="Akapitzlist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0E5136">
        <w:rPr>
          <w:rFonts w:ascii="Calibri" w:hAnsi="Calibri" w:cs="Calibri"/>
          <w:sz w:val="22"/>
          <w:szCs w:val="22"/>
        </w:rPr>
        <w:t>bowiązki zgłaszania incydentów: 24</w:t>
      </w:r>
      <w:r>
        <w:rPr>
          <w:rFonts w:ascii="Calibri" w:hAnsi="Calibri" w:cs="Calibri"/>
          <w:sz w:val="22"/>
          <w:szCs w:val="22"/>
        </w:rPr>
        <w:t xml:space="preserve"> </w:t>
      </w:r>
      <w:r w:rsidRPr="000E5136">
        <w:rPr>
          <w:rFonts w:ascii="Calibri" w:hAnsi="Calibri" w:cs="Calibri"/>
          <w:sz w:val="22"/>
          <w:szCs w:val="22"/>
        </w:rPr>
        <w:t>h – zgłoszenie wstępne, 7</w:t>
      </w:r>
      <w:r>
        <w:rPr>
          <w:rFonts w:ascii="Calibri" w:hAnsi="Calibri" w:cs="Calibri"/>
          <w:sz w:val="22"/>
          <w:szCs w:val="22"/>
        </w:rPr>
        <w:t xml:space="preserve"> </w:t>
      </w:r>
      <w:r w:rsidRPr="000E5136">
        <w:rPr>
          <w:rFonts w:ascii="Calibri" w:hAnsi="Calibri" w:cs="Calibri"/>
          <w:sz w:val="22"/>
          <w:szCs w:val="22"/>
        </w:rPr>
        <w:t>2h – zgłoszenie szczegółowe,</w:t>
      </w:r>
      <w:r>
        <w:rPr>
          <w:rFonts w:ascii="Calibri" w:hAnsi="Calibri" w:cs="Calibri"/>
          <w:sz w:val="22"/>
          <w:szCs w:val="22"/>
        </w:rPr>
        <w:t xml:space="preserve"> </w:t>
      </w:r>
      <w:r w:rsidRPr="000E5136">
        <w:rPr>
          <w:rFonts w:ascii="Calibri" w:hAnsi="Calibri" w:cs="Calibri"/>
          <w:sz w:val="22"/>
          <w:szCs w:val="22"/>
        </w:rPr>
        <w:t>30 dni – raport końcowy</w:t>
      </w:r>
      <w:r>
        <w:rPr>
          <w:rFonts w:ascii="Calibri" w:hAnsi="Calibri" w:cs="Calibri"/>
          <w:sz w:val="22"/>
          <w:szCs w:val="22"/>
        </w:rPr>
        <w:t>,</w:t>
      </w:r>
    </w:p>
    <w:p w14:paraId="2174801C" w14:textId="37BFC3E6" w:rsidR="000E5136" w:rsidRDefault="000E5136" w:rsidP="004321F1">
      <w:pPr>
        <w:pStyle w:val="Akapitzlist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Ś</w:t>
      </w:r>
      <w:r w:rsidRPr="000E5136">
        <w:rPr>
          <w:rFonts w:ascii="Calibri" w:hAnsi="Calibri" w:cs="Calibri"/>
          <w:sz w:val="22"/>
          <w:szCs w:val="22"/>
        </w:rPr>
        <w:t>rodki bezpieczeństwa techniczne i organizacyjne wdrażać (MFA, SIEM, EDR, monitoring, polityki, backupy, BCP/DRP)</w:t>
      </w:r>
      <w:r>
        <w:rPr>
          <w:rFonts w:ascii="Calibri" w:hAnsi="Calibri" w:cs="Calibri"/>
          <w:sz w:val="22"/>
          <w:szCs w:val="22"/>
        </w:rPr>
        <w:t>,</w:t>
      </w:r>
    </w:p>
    <w:p w14:paraId="0D63850C" w14:textId="003B981C" w:rsidR="000E5136" w:rsidRDefault="000E5136" w:rsidP="004321F1">
      <w:pPr>
        <w:pStyle w:val="Akapitzlist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Pr="000E5136">
        <w:rPr>
          <w:rFonts w:ascii="Calibri" w:hAnsi="Calibri" w:cs="Calibri"/>
          <w:sz w:val="22"/>
          <w:szCs w:val="22"/>
        </w:rPr>
        <w:t>nstrukcja krok po kroku, jak zbudować zgodność z UKSC w organizacji</w:t>
      </w:r>
      <w:r>
        <w:rPr>
          <w:rFonts w:ascii="Calibri" w:hAnsi="Calibri" w:cs="Calibri"/>
          <w:sz w:val="22"/>
          <w:szCs w:val="22"/>
        </w:rPr>
        <w:t>,</w:t>
      </w:r>
    </w:p>
    <w:p w14:paraId="3DF3CCCA" w14:textId="3853D936" w:rsidR="000E5136" w:rsidRPr="000E5136" w:rsidRDefault="000E5136" w:rsidP="004321F1">
      <w:pPr>
        <w:pStyle w:val="Akapitzlist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</w:t>
      </w:r>
      <w:r w:rsidRPr="000E5136">
        <w:rPr>
          <w:rFonts w:ascii="Calibri" w:hAnsi="Calibri" w:cs="Calibri"/>
          <w:sz w:val="22"/>
          <w:szCs w:val="22"/>
        </w:rPr>
        <w:t>elacje UKSC a NIS2, RODO, DORA, KRI oraz normami ISO (27001, 22301)</w:t>
      </w:r>
      <w:r>
        <w:rPr>
          <w:rFonts w:ascii="Calibri" w:hAnsi="Calibri" w:cs="Calibri"/>
          <w:sz w:val="22"/>
          <w:szCs w:val="22"/>
        </w:rPr>
        <w:t>;</w:t>
      </w:r>
    </w:p>
    <w:p w14:paraId="6BB676F4" w14:textId="3AD4AC88" w:rsidR="00AD5AD3" w:rsidRPr="00E67EF6" w:rsidRDefault="00AD5AD3" w:rsidP="004321F1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liczba  delegowanych przez Zamawiającego uczestników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30 (trzydzieści) osób</w:t>
      </w: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>;</w:t>
      </w:r>
    </w:p>
    <w:p w14:paraId="589C6BFD" w14:textId="653272FB" w:rsidR="00AD5AD3" w:rsidRPr="00C95338" w:rsidRDefault="00AD5AD3" w:rsidP="004321F1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lastRenderedPageBreak/>
        <w:t xml:space="preserve">formuła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stacjonarna,</w:t>
      </w: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 w </w:t>
      </w:r>
      <w:r w:rsidRPr="00E67EF6">
        <w:rPr>
          <w:rFonts w:ascii="Calibri" w:hAnsi="Calibri" w:cs="Calibri"/>
          <w:sz w:val="22"/>
          <w:szCs w:val="22"/>
        </w:rPr>
        <w:t>siedzibie Zamawiającego przy ul. Sadowej 4, 43-100 Tychy,  albo innym miejscu zapewnionym przez Zamawiającego zlokalizowanym na terenie miasta Tychy;</w:t>
      </w:r>
    </w:p>
    <w:p w14:paraId="462B47CC" w14:textId="77777777" w:rsidR="00C95338" w:rsidRDefault="00C95338" w:rsidP="00C95338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/>
        <w:jc w:val="both"/>
        <w:rPr>
          <w:rFonts w:ascii="Calibri" w:hAnsi="Calibri" w:cs="Calibri"/>
          <w:sz w:val="22"/>
          <w:szCs w:val="22"/>
        </w:rPr>
      </w:pPr>
    </w:p>
    <w:p w14:paraId="6F5EA409" w14:textId="77777777" w:rsidR="00C95338" w:rsidRPr="00E67EF6" w:rsidRDefault="00C95338" w:rsidP="00C95338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/>
        <w:jc w:val="both"/>
        <w:rPr>
          <w:rFonts w:ascii="Calibri" w:eastAsia="Book Antiqua" w:hAnsi="Calibri" w:cs="Calibri"/>
          <w:bCs/>
          <w:sz w:val="22"/>
          <w:szCs w:val="22"/>
        </w:rPr>
      </w:pPr>
    </w:p>
    <w:p w14:paraId="0C766AD2" w14:textId="4F5EB677" w:rsidR="00E67EF6" w:rsidRPr="00CA01D9" w:rsidRDefault="00AD5AD3" w:rsidP="004321F1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czas trwania szkolenia - </w:t>
      </w:r>
      <w:r w:rsidR="00E67EF6" w:rsidRPr="005C5D2D">
        <w:rPr>
          <w:rFonts w:ascii="Calibri" w:hAnsi="Calibri" w:cs="Calibri"/>
          <w:b/>
          <w:bCs/>
          <w:sz w:val="22"/>
          <w:szCs w:val="22"/>
        </w:rPr>
        <w:t>4</w:t>
      </w:r>
      <w:r w:rsidRPr="005C5D2D">
        <w:rPr>
          <w:rFonts w:ascii="Calibri" w:hAnsi="Calibri" w:cs="Calibri"/>
          <w:b/>
          <w:bCs/>
          <w:sz w:val="22"/>
          <w:szCs w:val="22"/>
        </w:rPr>
        <w:t xml:space="preserve"> (</w:t>
      </w:r>
      <w:r w:rsidR="00E67EF6" w:rsidRPr="005C5D2D">
        <w:rPr>
          <w:rFonts w:ascii="Calibri" w:hAnsi="Calibri" w:cs="Calibri"/>
          <w:b/>
          <w:bCs/>
          <w:sz w:val="22"/>
          <w:szCs w:val="22"/>
        </w:rPr>
        <w:t>cztery</w:t>
      </w:r>
      <w:r w:rsidRPr="005C5D2D">
        <w:rPr>
          <w:rFonts w:ascii="Calibri" w:hAnsi="Calibri" w:cs="Calibri"/>
          <w:b/>
          <w:bCs/>
          <w:sz w:val="22"/>
          <w:szCs w:val="22"/>
        </w:rPr>
        <w:t>) godzin</w:t>
      </w:r>
      <w:r w:rsidR="00E67EF6" w:rsidRPr="005C5D2D">
        <w:rPr>
          <w:rFonts w:ascii="Calibri" w:hAnsi="Calibri" w:cs="Calibri"/>
          <w:b/>
          <w:bCs/>
          <w:sz w:val="22"/>
          <w:szCs w:val="22"/>
        </w:rPr>
        <w:t xml:space="preserve">y, </w:t>
      </w:r>
      <w:r w:rsidRPr="005C5D2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67EF6" w:rsidRPr="005C5D2D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z uwagi na konieczność zapewnienia funkcjonowania jednostki Zamawiającego i niemożność oddelegowania na szkolenie wszystkich uczestników jednocześnie, rekomenduje się przeszkolenie 2 (dwóch) grup w ciągu jednego dnia </w:t>
      </w:r>
      <w:r w:rsidR="00E67EF6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>albo po 1 (jednej) grupie przez 2 (</w:t>
      </w:r>
      <w:r w:rsidR="003D3115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dwa) </w:t>
      </w:r>
      <w:r w:rsidR="00E67EF6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>dni  - łączn</w:t>
      </w:r>
      <w:r w:rsidR="00026954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>y wymiar szkolenia wynosi</w:t>
      </w:r>
      <w:r w:rsidR="00E67EF6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 </w:t>
      </w:r>
      <w:r w:rsidR="00026954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br/>
      </w:r>
      <w:r w:rsidR="00E67EF6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>8 (osiem) godzin</w:t>
      </w:r>
      <w:r w:rsidR="000E5136" w:rsidRPr="0063384E">
        <w:rPr>
          <w:rFonts w:ascii="Calibri" w:eastAsia="SimSun" w:hAnsi="Calibri" w:cs="Calibri"/>
          <w:bCs/>
          <w:sz w:val="22"/>
          <w:szCs w:val="22"/>
          <w:lang w:eastAsia="zh-CN"/>
        </w:rPr>
        <w:t>.</w:t>
      </w:r>
    </w:p>
    <w:p w14:paraId="2DB230C7" w14:textId="77777777" w:rsidR="00CA01D9" w:rsidRPr="00E67EF6" w:rsidRDefault="00CA01D9" w:rsidP="00CA01D9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/>
        <w:jc w:val="both"/>
        <w:rPr>
          <w:rFonts w:ascii="Calibri" w:eastAsia="Book Antiqua" w:hAnsi="Calibri" w:cs="Calibri"/>
          <w:bCs/>
          <w:sz w:val="22"/>
          <w:szCs w:val="22"/>
        </w:rPr>
      </w:pPr>
    </w:p>
    <w:p w14:paraId="7225B405" w14:textId="0594827A" w:rsidR="000E5136" w:rsidRPr="007F41BF" w:rsidRDefault="000E5136" w:rsidP="00980768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 w:line="259" w:lineRule="auto"/>
        <w:ind w:firstLine="357"/>
        <w:jc w:val="both"/>
        <w:rPr>
          <w:rFonts w:ascii="Calibri" w:eastAsia="Book Antiqua" w:hAnsi="Calibri" w:cs="Calibri"/>
          <w:b/>
          <w:color w:val="FF0000"/>
          <w:sz w:val="22"/>
          <w:szCs w:val="22"/>
        </w:rPr>
      </w:pPr>
      <w:r w:rsidRPr="007F41BF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 xml:space="preserve">w zakresie zadania </w:t>
      </w:r>
      <w:r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>5</w:t>
      </w:r>
      <w:r w:rsidRPr="007F41BF">
        <w:rPr>
          <w:rFonts w:ascii="Calibri" w:eastAsia="SimSun" w:hAnsi="Calibri" w:cs="Calibri"/>
          <w:b/>
          <w:i/>
          <w:iCs/>
          <w:sz w:val="22"/>
          <w:szCs w:val="22"/>
          <w:lang w:eastAsia="zh-CN"/>
        </w:rPr>
        <w:t xml:space="preserve">: </w:t>
      </w:r>
      <w:r w:rsidRPr="007F41BF">
        <w:rPr>
          <w:rFonts w:ascii="Calibri" w:eastAsia="SimSun" w:hAnsi="Calibri" w:cs="Calibri"/>
          <w:b/>
          <w:sz w:val="22"/>
          <w:szCs w:val="22"/>
          <w:lang w:eastAsia="zh-CN"/>
        </w:rPr>
        <w:t>*</w:t>
      </w:r>
    </w:p>
    <w:p w14:paraId="2DAF60B3" w14:textId="08495B07" w:rsidR="003D3115" w:rsidRPr="003D3115" w:rsidRDefault="000E5136" w:rsidP="004321F1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>cel szkolenia –</w:t>
      </w:r>
      <w:r w:rsidR="003D3115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 </w:t>
      </w:r>
      <w:r w:rsidRPr="003D3115">
        <w:rPr>
          <w:rFonts w:asciiTheme="minorHAnsi" w:hAnsiTheme="minorHAnsi" w:cstheme="minorHAnsi"/>
          <w:sz w:val="22"/>
          <w:szCs w:val="22"/>
        </w:rPr>
        <w:t xml:space="preserve">zbudowanie świadomości zagrożeń oraz umiejętności przeciwdziałania im </w:t>
      </w:r>
      <w:r w:rsidR="003D3115">
        <w:rPr>
          <w:rFonts w:asciiTheme="minorHAnsi" w:hAnsiTheme="minorHAnsi" w:cstheme="minorHAnsi"/>
          <w:sz w:val="22"/>
          <w:szCs w:val="22"/>
        </w:rPr>
        <w:br/>
      </w:r>
      <w:r w:rsidRPr="003D3115">
        <w:rPr>
          <w:rFonts w:asciiTheme="minorHAnsi" w:hAnsiTheme="minorHAnsi" w:cstheme="minorHAnsi"/>
          <w:sz w:val="22"/>
          <w:szCs w:val="22"/>
        </w:rPr>
        <w:t>we współczesnym cyberświecie</w:t>
      </w:r>
      <w:r w:rsidR="003D3115" w:rsidRPr="003D3115">
        <w:rPr>
          <w:rFonts w:asciiTheme="minorHAnsi" w:hAnsiTheme="minorHAnsi" w:cstheme="minorHAnsi"/>
          <w:sz w:val="22"/>
          <w:szCs w:val="22"/>
        </w:rPr>
        <w:t xml:space="preserve"> - szkolenie z zakresu bezpieczeństwa teleinformatycznego pracowników biurowych</w:t>
      </w:r>
      <w:r w:rsidR="003D3115">
        <w:rPr>
          <w:rFonts w:asciiTheme="minorHAnsi" w:hAnsiTheme="minorHAnsi" w:cstheme="minorHAnsi"/>
          <w:sz w:val="22"/>
          <w:szCs w:val="22"/>
        </w:rPr>
        <w:t xml:space="preserve"> mające na celu </w:t>
      </w:r>
      <w:r w:rsidR="003D3115" w:rsidRPr="003D3115">
        <w:rPr>
          <w:rFonts w:asciiTheme="minorHAnsi" w:hAnsiTheme="minorHAnsi" w:cstheme="minorHAnsi"/>
          <w:sz w:val="22"/>
          <w:szCs w:val="22"/>
        </w:rPr>
        <w:t xml:space="preserve">zaznajomienie uczestników z zagrożeniami, technikami ataków </w:t>
      </w:r>
      <w:proofErr w:type="spellStart"/>
      <w:r w:rsidR="003D3115" w:rsidRPr="003D3115">
        <w:rPr>
          <w:rFonts w:asciiTheme="minorHAnsi" w:hAnsiTheme="minorHAnsi" w:cstheme="minorHAnsi"/>
          <w:sz w:val="22"/>
          <w:szCs w:val="22"/>
        </w:rPr>
        <w:t>cyberprzestępczych</w:t>
      </w:r>
      <w:proofErr w:type="spellEnd"/>
      <w:r w:rsidR="003D3115" w:rsidRPr="003D3115">
        <w:rPr>
          <w:rFonts w:asciiTheme="minorHAnsi" w:hAnsiTheme="minorHAnsi" w:cstheme="minorHAnsi"/>
          <w:sz w:val="22"/>
          <w:szCs w:val="22"/>
        </w:rPr>
        <w:t xml:space="preserve"> oraz metodami socjotechnicznymi, ukierunkowanymi na osoby pracujące na co dzień przed komputerem</w:t>
      </w:r>
      <w:r w:rsidR="003D3115">
        <w:rPr>
          <w:rFonts w:asciiTheme="minorHAnsi" w:hAnsiTheme="minorHAnsi" w:cstheme="minorHAnsi"/>
          <w:sz w:val="22"/>
          <w:szCs w:val="22"/>
        </w:rPr>
        <w:t>;</w:t>
      </w:r>
    </w:p>
    <w:p w14:paraId="3A8F0B0D" w14:textId="77777777" w:rsidR="000E5136" w:rsidRPr="003D3115" w:rsidRDefault="000E5136" w:rsidP="004321F1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67EF6">
        <w:rPr>
          <w:rFonts w:ascii="Calibri" w:hAnsi="Calibri" w:cs="Calibri"/>
          <w:sz w:val="22"/>
          <w:szCs w:val="22"/>
        </w:rPr>
        <w:t>zakres tematyczny szkolenia winien uwzględniać co najmniej poniższe zagadnienia:</w:t>
      </w:r>
    </w:p>
    <w:p w14:paraId="3313AB52" w14:textId="33C6B6AF" w:rsidR="003D3115" w:rsidRPr="003D3115" w:rsidRDefault="003D3115" w:rsidP="004321F1">
      <w:pPr>
        <w:pStyle w:val="Akapitzlist"/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Zakres i atrybuty bezpieczeństwa informacji</w:t>
      </w:r>
      <w:r>
        <w:rPr>
          <w:rFonts w:ascii="Calibri" w:hAnsi="Calibri" w:cs="Calibri"/>
          <w:sz w:val="22"/>
          <w:szCs w:val="22"/>
        </w:rPr>
        <w:t>,</w:t>
      </w:r>
    </w:p>
    <w:p w14:paraId="14A0318C" w14:textId="77777777" w:rsidR="003D3115" w:rsidRPr="003D3115" w:rsidRDefault="003D3115" w:rsidP="004321F1">
      <w:pPr>
        <w:pStyle w:val="Akapitzlist"/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Istotne obszary bezpieczeństwa z punktu widzenia pracowników Zamawiającego z  uwzględnieniem:</w:t>
      </w:r>
    </w:p>
    <w:p w14:paraId="609989A5" w14:textId="77777777" w:rsidR="003D3115" w:rsidRPr="003D3115" w:rsidRDefault="003D3115" w:rsidP="004321F1">
      <w:pPr>
        <w:pStyle w:val="Akapitzlist"/>
        <w:widowControl/>
        <w:numPr>
          <w:ilvl w:val="0"/>
          <w:numId w:val="15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bezpieczeństwa fizycznego (miejsca pracy),</w:t>
      </w:r>
    </w:p>
    <w:p w14:paraId="7D426B36" w14:textId="77777777" w:rsidR="003D3115" w:rsidRPr="003D3115" w:rsidRDefault="003D3115" w:rsidP="004321F1">
      <w:pPr>
        <w:pStyle w:val="Akapitzlist"/>
        <w:widowControl/>
        <w:numPr>
          <w:ilvl w:val="0"/>
          <w:numId w:val="15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bezpieczeństwa organizacyjnego (personalnego),</w:t>
      </w:r>
    </w:p>
    <w:p w14:paraId="7817E283" w14:textId="6CA4B817" w:rsidR="003D3115" w:rsidRDefault="003D3115" w:rsidP="004321F1">
      <w:pPr>
        <w:pStyle w:val="Akapitzlist"/>
        <w:widowControl/>
        <w:numPr>
          <w:ilvl w:val="0"/>
          <w:numId w:val="15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bezpieczeństwa informacyjnego (informacje, dane, zasoby)</w:t>
      </w:r>
      <w:r>
        <w:rPr>
          <w:rFonts w:ascii="Calibri" w:hAnsi="Calibri" w:cs="Calibri"/>
          <w:sz w:val="22"/>
          <w:szCs w:val="22"/>
        </w:rPr>
        <w:t>,</w:t>
      </w:r>
    </w:p>
    <w:p w14:paraId="4759AB02" w14:textId="59A9C13B" w:rsidR="003D3115" w:rsidRDefault="003D3115" w:rsidP="004321F1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after="11" w:line="259" w:lineRule="auto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 xml:space="preserve">Współczesne zagrożenia bezpieczeństwa informacji, ze szczególnym uwzględnieniem </w:t>
      </w:r>
      <w:proofErr w:type="spellStart"/>
      <w:r w:rsidRPr="003D3115">
        <w:rPr>
          <w:rFonts w:ascii="Calibri" w:hAnsi="Calibri" w:cs="Calibri"/>
          <w:sz w:val="22"/>
          <w:szCs w:val="22"/>
        </w:rPr>
        <w:t>cyberbezpieczeństwa</w:t>
      </w:r>
      <w:proofErr w:type="spellEnd"/>
      <w:r w:rsidRPr="003D3115">
        <w:rPr>
          <w:rFonts w:ascii="Calibri" w:hAnsi="Calibri" w:cs="Calibri"/>
          <w:sz w:val="22"/>
          <w:szCs w:val="22"/>
        </w:rPr>
        <w:t xml:space="preserve"> oraz zagrożeń występujących podczas telepracy i pracy zdalnej</w:t>
      </w:r>
      <w:r>
        <w:rPr>
          <w:rFonts w:ascii="Calibri" w:hAnsi="Calibri" w:cs="Calibri"/>
          <w:sz w:val="22"/>
          <w:szCs w:val="22"/>
        </w:rPr>
        <w:t>,</w:t>
      </w:r>
    </w:p>
    <w:p w14:paraId="56024976" w14:textId="54D6495C" w:rsidR="003D3115" w:rsidRDefault="003D3115" w:rsidP="004321F1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after="11" w:line="259" w:lineRule="auto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 xml:space="preserve">Rodzaje ataków (m.in. </w:t>
      </w:r>
      <w:proofErr w:type="spellStart"/>
      <w:r w:rsidRPr="003D3115">
        <w:rPr>
          <w:rFonts w:ascii="Calibri" w:hAnsi="Calibri" w:cs="Calibri"/>
          <w:sz w:val="22"/>
          <w:szCs w:val="22"/>
        </w:rPr>
        <w:t>spoofing</w:t>
      </w:r>
      <w:proofErr w:type="spellEnd"/>
      <w:r w:rsidRPr="003D3115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3D3115">
        <w:rPr>
          <w:rFonts w:ascii="Calibri" w:hAnsi="Calibri" w:cs="Calibri"/>
          <w:sz w:val="22"/>
          <w:szCs w:val="22"/>
        </w:rPr>
        <w:t>phishing</w:t>
      </w:r>
      <w:proofErr w:type="spellEnd"/>
      <w:r w:rsidRPr="003D3115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3D3115">
        <w:rPr>
          <w:rFonts w:ascii="Calibri" w:hAnsi="Calibri" w:cs="Calibri"/>
          <w:sz w:val="22"/>
          <w:szCs w:val="22"/>
        </w:rPr>
        <w:t>pharming</w:t>
      </w:r>
      <w:proofErr w:type="spellEnd"/>
      <w:r w:rsidRPr="003D3115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3D3115">
        <w:rPr>
          <w:rFonts w:ascii="Calibri" w:hAnsi="Calibri" w:cs="Calibri"/>
          <w:sz w:val="22"/>
          <w:szCs w:val="22"/>
        </w:rPr>
        <w:t>sniffing</w:t>
      </w:r>
      <w:proofErr w:type="spellEnd"/>
      <w:r w:rsidRPr="003D3115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3D3115">
        <w:rPr>
          <w:rFonts w:ascii="Calibri" w:hAnsi="Calibri" w:cs="Calibri"/>
          <w:sz w:val="22"/>
          <w:szCs w:val="22"/>
        </w:rPr>
        <w:t>ransomeware</w:t>
      </w:r>
      <w:proofErr w:type="spellEnd"/>
      <w:r w:rsidRPr="003D3115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3D3115">
        <w:rPr>
          <w:rFonts w:ascii="Calibri" w:hAnsi="Calibri" w:cs="Calibri"/>
          <w:sz w:val="22"/>
          <w:szCs w:val="22"/>
        </w:rPr>
        <w:t>malware</w:t>
      </w:r>
      <w:proofErr w:type="spellEnd"/>
      <w:r w:rsidRPr="003D3115">
        <w:rPr>
          <w:rFonts w:ascii="Calibri" w:hAnsi="Calibri" w:cs="Calibri"/>
          <w:sz w:val="22"/>
          <w:szCs w:val="22"/>
        </w:rPr>
        <w:t>) – przyczyny, źródła, cel i mechanizmy ataków</w:t>
      </w:r>
      <w:r>
        <w:rPr>
          <w:rFonts w:ascii="Calibri" w:hAnsi="Calibri" w:cs="Calibri"/>
          <w:sz w:val="22"/>
          <w:szCs w:val="22"/>
        </w:rPr>
        <w:t>,</w:t>
      </w:r>
    </w:p>
    <w:p w14:paraId="30C916A0" w14:textId="618DC29B" w:rsidR="003D3115" w:rsidRPr="003D3115" w:rsidRDefault="003D3115" w:rsidP="004321F1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after="11" w:line="259" w:lineRule="auto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Postępowanie w celu zapewnienia bezpieczeństwa informacji, w szczególności w  ramach telepracy i pracy zdalnej, omówienie zasad bezpieczeństwa informacji oraz najlepszych praktyk zabezpieczających:</w:t>
      </w:r>
    </w:p>
    <w:p w14:paraId="189529FB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zasady bezpiecznego użytkowania sprzętu,</w:t>
      </w:r>
    </w:p>
    <w:p w14:paraId="2D783044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procedura bezpiecznego logowania do aplikacji i systemów teleinformatycznych,</w:t>
      </w:r>
    </w:p>
    <w:p w14:paraId="76E06F60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bezpieczne przechowywanie haseł,</w:t>
      </w:r>
    </w:p>
    <w:p w14:paraId="1B1DAB71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odzyskiwanie hasła i dostępu do systemu operacyjnego,</w:t>
      </w:r>
    </w:p>
    <w:p w14:paraId="5C46C160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bezpieczne korzystanie z poczty elektronicznej,</w:t>
      </w:r>
    </w:p>
    <w:p w14:paraId="217569FA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 xml:space="preserve">bezpieczne przechowywanie danych na laptopie i </w:t>
      </w:r>
      <w:proofErr w:type="spellStart"/>
      <w:r w:rsidRPr="003D3115">
        <w:rPr>
          <w:rFonts w:ascii="Calibri" w:hAnsi="Calibri" w:cs="Calibri"/>
          <w:sz w:val="22"/>
          <w:szCs w:val="22"/>
        </w:rPr>
        <w:t>pendrivie</w:t>
      </w:r>
      <w:proofErr w:type="spellEnd"/>
      <w:r w:rsidRPr="003D3115">
        <w:rPr>
          <w:rFonts w:ascii="Calibri" w:hAnsi="Calibri" w:cs="Calibri"/>
          <w:sz w:val="22"/>
          <w:szCs w:val="22"/>
        </w:rPr>
        <w:t>,</w:t>
      </w:r>
    </w:p>
    <w:p w14:paraId="306F5717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bezpieczne korzystanie z sieci Wi-Fi oraz zdalnego dostępu do firmowych zasobów,</w:t>
      </w:r>
    </w:p>
    <w:p w14:paraId="3A6CDAD5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zasada „czystego biurka” i „czystego ekranu”,</w:t>
      </w:r>
    </w:p>
    <w:p w14:paraId="7D13F02C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zasady bezpieczeństwa podczas wideokonferencji,</w:t>
      </w:r>
    </w:p>
    <w:p w14:paraId="00F1BD2D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bezpieczne korzystanie z Internetu, ze szczególnym uwzględnieniem serwisów społecznościowych,</w:t>
      </w:r>
    </w:p>
    <w:p w14:paraId="54F31E1F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metody ochrony przed atakami komputerowymi i socjotechnicznymi,</w:t>
      </w:r>
    </w:p>
    <w:p w14:paraId="0DD75CA3" w14:textId="77777777" w:rsid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 xml:space="preserve">stosowanie technik socjotechnicznych w informatyce – zdefiniowanie pojęcia przy użyciu przykładów, z którymi pracownicy mogą spotkać się w codziennej pracy, przedstawienie sposobów manipulacji mających na celu uzyskanie określonych </w:t>
      </w:r>
      <w:r w:rsidRPr="003D3115">
        <w:rPr>
          <w:rFonts w:ascii="Calibri" w:hAnsi="Calibri" w:cs="Calibri"/>
          <w:sz w:val="22"/>
          <w:szCs w:val="22"/>
        </w:rPr>
        <w:lastRenderedPageBreak/>
        <w:t>korzyści, zwrócenie uwagi, że nawet najmniejsza ilość informacji może przyczynić się do penetracji organizacji,</w:t>
      </w:r>
    </w:p>
    <w:p w14:paraId="0D6B0060" w14:textId="77777777" w:rsidR="00026954" w:rsidRDefault="00026954" w:rsidP="00026954">
      <w:pPr>
        <w:pStyle w:val="Akapitzlist"/>
        <w:widowControl/>
        <w:autoSpaceDE/>
        <w:autoSpaceDN/>
        <w:adjustRightInd/>
        <w:spacing w:after="11" w:line="259" w:lineRule="auto"/>
        <w:ind w:left="1361"/>
        <w:jc w:val="both"/>
        <w:rPr>
          <w:rFonts w:ascii="Calibri" w:hAnsi="Calibri" w:cs="Calibri"/>
          <w:sz w:val="22"/>
          <w:szCs w:val="22"/>
        </w:rPr>
      </w:pPr>
    </w:p>
    <w:p w14:paraId="016C0A0B" w14:textId="77777777" w:rsidR="00026954" w:rsidRPr="003D3115" w:rsidRDefault="00026954" w:rsidP="00026954">
      <w:pPr>
        <w:pStyle w:val="Akapitzlist"/>
        <w:widowControl/>
        <w:autoSpaceDE/>
        <w:autoSpaceDN/>
        <w:adjustRightInd/>
        <w:spacing w:after="11" w:line="259" w:lineRule="auto"/>
        <w:ind w:left="1361"/>
        <w:jc w:val="both"/>
        <w:rPr>
          <w:rFonts w:ascii="Calibri" w:hAnsi="Calibri" w:cs="Calibri"/>
          <w:sz w:val="22"/>
          <w:szCs w:val="22"/>
        </w:rPr>
      </w:pPr>
    </w:p>
    <w:p w14:paraId="1A09A233" w14:textId="115A5C14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1"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 xml:space="preserve">przeciwdziałanie atakom socjotechnicznym (np. podszywanie się pod służby ochrony, współpracownika lub firmę współpracującą, interesanta, pracownika biurowego </w:t>
      </w:r>
      <w:r w:rsidR="00026954">
        <w:rPr>
          <w:rFonts w:ascii="Calibri" w:hAnsi="Calibri" w:cs="Calibri"/>
          <w:sz w:val="22"/>
          <w:szCs w:val="22"/>
        </w:rPr>
        <w:br/>
      </w:r>
      <w:r w:rsidRPr="003D3115">
        <w:rPr>
          <w:rFonts w:ascii="Calibri" w:hAnsi="Calibri" w:cs="Calibri"/>
          <w:sz w:val="22"/>
          <w:szCs w:val="22"/>
        </w:rPr>
        <w:t>na urlopie itp.; profilowanie, zbieranie informacji o podmiocie ataku i wybieranie najlepszego czasu na atak),</w:t>
      </w:r>
    </w:p>
    <w:p w14:paraId="7EA02EDA" w14:textId="77777777" w:rsidR="003D3115" w:rsidRPr="003D3115" w:rsidRDefault="003D3115" w:rsidP="004321F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line="259" w:lineRule="auto"/>
        <w:ind w:left="1361" w:hanging="340"/>
        <w:jc w:val="both"/>
        <w:rPr>
          <w:rFonts w:ascii="Calibri" w:hAnsi="Calibri" w:cs="Calibri"/>
          <w:sz w:val="22"/>
          <w:szCs w:val="22"/>
        </w:rPr>
      </w:pPr>
      <w:r w:rsidRPr="003D3115">
        <w:rPr>
          <w:rFonts w:ascii="Calibri" w:hAnsi="Calibri" w:cs="Calibri"/>
          <w:sz w:val="22"/>
          <w:szCs w:val="22"/>
        </w:rPr>
        <w:t>pakiet biurowy i niebezpieczne dokumenty (m.in. bezpieczna konfiguracja pakietu, złośliwe makra, kradzież danych logowania i inne potencjalne ataki).</w:t>
      </w:r>
    </w:p>
    <w:p w14:paraId="62326777" w14:textId="7FAAE7FF" w:rsidR="003D3115" w:rsidRPr="005C5D2D" w:rsidRDefault="003D3115" w:rsidP="004321F1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after="226" w:line="259" w:lineRule="auto"/>
        <w:jc w:val="both"/>
        <w:rPr>
          <w:rFonts w:ascii="Calibri" w:hAnsi="Calibri" w:cs="Calibri"/>
          <w:sz w:val="22"/>
          <w:szCs w:val="22"/>
        </w:rPr>
      </w:pPr>
      <w:r w:rsidRPr="005C5D2D">
        <w:rPr>
          <w:rFonts w:ascii="Calibri" w:hAnsi="Calibri" w:cs="Calibri"/>
          <w:sz w:val="22"/>
          <w:szCs w:val="22"/>
        </w:rPr>
        <w:t>Przykłady incydentów bezpieczeństwa informacji</w:t>
      </w:r>
      <w:r w:rsidR="005C5D2D">
        <w:rPr>
          <w:rFonts w:ascii="Calibri" w:hAnsi="Calibri" w:cs="Calibri"/>
          <w:sz w:val="22"/>
          <w:szCs w:val="22"/>
        </w:rPr>
        <w:t>;</w:t>
      </w:r>
    </w:p>
    <w:p w14:paraId="40C35E75" w14:textId="2DF16ED7" w:rsidR="000E5136" w:rsidRPr="00E67EF6" w:rsidRDefault="000E5136" w:rsidP="004321F1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liczba  delegowanych przez Zamawiającego uczestników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60 (sześćdziesiąt) osób</w:t>
      </w: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>;</w:t>
      </w:r>
    </w:p>
    <w:p w14:paraId="220B7D08" w14:textId="77777777" w:rsidR="000E5136" w:rsidRPr="003D3115" w:rsidRDefault="000E5136" w:rsidP="004321F1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formuła szkolenia – </w:t>
      </w:r>
      <w:r w:rsidRPr="005C5D2D">
        <w:rPr>
          <w:rFonts w:ascii="Calibri" w:eastAsia="SimSun" w:hAnsi="Calibri" w:cs="Calibri"/>
          <w:b/>
          <w:sz w:val="22"/>
          <w:szCs w:val="22"/>
          <w:lang w:eastAsia="zh-CN"/>
        </w:rPr>
        <w:t>stacjonarna</w:t>
      </w:r>
      <w:r w:rsidRPr="00E67EF6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, w </w:t>
      </w:r>
      <w:r w:rsidRPr="00E67EF6">
        <w:rPr>
          <w:rFonts w:ascii="Calibri" w:hAnsi="Calibri" w:cs="Calibri"/>
          <w:sz w:val="22"/>
          <w:szCs w:val="22"/>
        </w:rPr>
        <w:t>siedzibie Zamawiającego przy ul. Sadowej 4, 43-100 Tychy,  albo innym miejscu zapewnionym przez Zamawiającego zlokalizowanym na terenie miasta Tychy;</w:t>
      </w:r>
    </w:p>
    <w:p w14:paraId="5B600F35" w14:textId="71923B1A" w:rsidR="00C65369" w:rsidRPr="008216A6" w:rsidRDefault="000E5136" w:rsidP="004321F1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contextualSpacing w:val="0"/>
        <w:jc w:val="both"/>
        <w:rPr>
          <w:rFonts w:ascii="Calibri" w:eastAsia="Book Antiqua" w:hAnsi="Calibri" w:cs="Calibri"/>
          <w:bCs/>
          <w:sz w:val="22"/>
          <w:szCs w:val="22"/>
        </w:rPr>
      </w:pPr>
      <w:r w:rsidRPr="003D3115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czas trwania szkolenia - </w:t>
      </w:r>
      <w:r w:rsidR="003D3115" w:rsidRPr="005C5D2D">
        <w:rPr>
          <w:rFonts w:ascii="Calibri" w:hAnsi="Calibri" w:cs="Calibri"/>
          <w:b/>
          <w:bCs/>
          <w:sz w:val="22"/>
          <w:szCs w:val="22"/>
        </w:rPr>
        <w:t>3</w:t>
      </w:r>
      <w:r w:rsidRPr="005C5D2D">
        <w:rPr>
          <w:rFonts w:ascii="Calibri" w:hAnsi="Calibri" w:cs="Calibri"/>
          <w:b/>
          <w:bCs/>
          <w:sz w:val="22"/>
          <w:szCs w:val="22"/>
        </w:rPr>
        <w:t xml:space="preserve"> (</w:t>
      </w:r>
      <w:r w:rsidR="003D3115" w:rsidRPr="005C5D2D">
        <w:rPr>
          <w:rFonts w:ascii="Calibri" w:hAnsi="Calibri" w:cs="Calibri"/>
          <w:b/>
          <w:bCs/>
          <w:sz w:val="22"/>
          <w:szCs w:val="22"/>
        </w:rPr>
        <w:t>trzy</w:t>
      </w:r>
      <w:r w:rsidRPr="005C5D2D">
        <w:rPr>
          <w:rFonts w:ascii="Calibri" w:hAnsi="Calibri" w:cs="Calibri"/>
          <w:b/>
          <w:bCs/>
          <w:sz w:val="22"/>
          <w:szCs w:val="22"/>
        </w:rPr>
        <w:t xml:space="preserve">) godziny,  </w:t>
      </w:r>
      <w:r w:rsidRPr="005C5D2D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z uwagi na konieczność zapewnienia funkcjonowania jednostki Zamawiającego i niemożność oddelegowania na szkolenie wszystkich uczestników jednocześnie, rekomenduje się przeszkolenie </w:t>
      </w:r>
      <w:r w:rsidR="003D3115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3 (trzech) </w:t>
      </w:r>
      <w:r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grup w ciągu jednego dnia albo </w:t>
      </w:r>
      <w:r w:rsidR="00026954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br/>
      </w:r>
      <w:r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po 1 (jednej) grupie przez </w:t>
      </w:r>
      <w:r w:rsidR="003D3115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>3 (trzy)</w:t>
      </w:r>
      <w:r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 dni  - łączn</w:t>
      </w:r>
      <w:r w:rsidR="00026954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>y wymiar szkolenia wynosi</w:t>
      </w:r>
      <w:r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 </w:t>
      </w:r>
      <w:r w:rsidR="003D3115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>9</w:t>
      </w:r>
      <w:r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 xml:space="preserve"> (</w:t>
      </w:r>
      <w:r w:rsidR="003D3115"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>dziewięć</w:t>
      </w:r>
      <w:r w:rsidRPr="0063384E">
        <w:rPr>
          <w:rFonts w:ascii="Calibri" w:eastAsia="SimSun" w:hAnsi="Calibri" w:cs="Calibri"/>
          <w:b/>
          <w:bCs/>
          <w:sz w:val="22"/>
          <w:szCs w:val="22"/>
          <w:lang w:eastAsia="zh-CN"/>
        </w:rPr>
        <w:t>) godzin</w:t>
      </w:r>
      <w:r w:rsidR="008216A6" w:rsidRPr="0063384E">
        <w:rPr>
          <w:rFonts w:ascii="Calibri" w:eastAsia="SimSun" w:hAnsi="Calibri" w:cs="Calibri"/>
          <w:bCs/>
          <w:sz w:val="22"/>
          <w:szCs w:val="22"/>
          <w:lang w:eastAsia="zh-CN"/>
        </w:rPr>
        <w:t>;</w:t>
      </w:r>
    </w:p>
    <w:p w14:paraId="63655021" w14:textId="0133D22E" w:rsidR="00026954" w:rsidRPr="00026954" w:rsidRDefault="008216A6" w:rsidP="004321F1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 w:line="259" w:lineRule="auto"/>
        <w:ind w:left="680" w:hanging="340"/>
        <w:contextualSpacing w:val="0"/>
        <w:jc w:val="both"/>
        <w:rPr>
          <w:rFonts w:ascii="Calibri" w:eastAsia="Book Antiqua" w:hAnsi="Calibri" w:cs="Calibri"/>
          <w:bCs/>
          <w:sz w:val="22"/>
          <w:szCs w:val="22"/>
        </w:rPr>
      </w:pPr>
      <w:r>
        <w:rPr>
          <w:rFonts w:ascii="Calibri" w:eastAsia="SimSun" w:hAnsi="Calibri" w:cs="Calibri"/>
          <w:bCs/>
          <w:sz w:val="22"/>
          <w:szCs w:val="22"/>
          <w:lang w:eastAsia="zh-CN"/>
        </w:rPr>
        <w:t>wsparcie poszkoleniowe –</w:t>
      </w:r>
      <w:r w:rsidR="00026954">
        <w:rPr>
          <w:rFonts w:ascii="Calibri" w:eastAsia="SimSun" w:hAnsi="Calibri" w:cs="Calibri"/>
          <w:bCs/>
          <w:sz w:val="22"/>
          <w:szCs w:val="22"/>
          <w:lang w:eastAsia="zh-CN"/>
        </w:rPr>
        <w:t xml:space="preserve"> </w:t>
      </w:r>
      <w:r w:rsidR="00026954" w:rsidRPr="00026954">
        <w:rPr>
          <w:rFonts w:asciiTheme="minorHAnsi" w:hAnsiTheme="minorHAnsi" w:cstheme="minorHAnsi"/>
          <w:color w:val="000000"/>
          <w:sz w:val="22"/>
          <w:szCs w:val="22"/>
        </w:rPr>
        <w:t xml:space="preserve">Wykonawca zobowiązuje się zapewnić uczestnikom wskazanym przez Zamawiającego wsparcie merytoryczne po zakończeniu szkolenia, realizowane </w:t>
      </w:r>
      <w:r w:rsidR="00026954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026954" w:rsidRPr="00026954">
        <w:rPr>
          <w:rFonts w:asciiTheme="minorHAnsi" w:hAnsiTheme="minorHAnsi" w:cstheme="minorHAnsi"/>
          <w:color w:val="000000"/>
          <w:sz w:val="22"/>
          <w:szCs w:val="22"/>
        </w:rPr>
        <w:t>za pośrednictwem poczty elektronicznej, przez okres 14 (czternastu) dni od dnia zakończenia cyklu szkoleń. Odpowiedzi na pytania uczestników, pozostające w związku z tematyką szkolenia, będą udzielane w terminie do 5 (pięciu) dni roboczych od dnia otrzymania wiadomości przez Wykonawcę.</w:t>
      </w:r>
    </w:p>
    <w:p w14:paraId="7AB55EFD" w14:textId="77777777" w:rsidR="003B7EFD" w:rsidRPr="005A3581" w:rsidRDefault="003B7EFD" w:rsidP="00980768">
      <w:pPr>
        <w:widowControl/>
        <w:autoSpaceDE/>
        <w:autoSpaceDN/>
        <w:adjustRightInd/>
        <w:spacing w:after="120" w:line="259" w:lineRule="auto"/>
        <w:ind w:left="340"/>
        <w:jc w:val="both"/>
        <w:rPr>
          <w:rFonts w:ascii="Calibri" w:hAnsi="Calibri" w:cs="Calibri"/>
          <w:i/>
          <w:iCs/>
          <w:u w:val="single"/>
        </w:rPr>
      </w:pPr>
      <w:r w:rsidRPr="005A3581">
        <w:rPr>
          <w:rFonts w:ascii="Calibri" w:hAnsi="Calibri" w:cs="Calibri"/>
          <w:i/>
          <w:iCs/>
          <w:u w:val="single"/>
        </w:rPr>
        <w:t>/* stosownie do zakresu złożonej i wybranej oferty/</w:t>
      </w:r>
    </w:p>
    <w:p w14:paraId="3D59981A" w14:textId="7E00C54A" w:rsidR="003B7EFD" w:rsidRPr="003B7EFD" w:rsidRDefault="003B7EFD" w:rsidP="004321F1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 w:line="259" w:lineRule="auto"/>
        <w:ind w:left="340" w:hanging="34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3B7EFD">
        <w:rPr>
          <w:rFonts w:ascii="Calibri" w:hAnsi="Calibri" w:cs="Calibri"/>
          <w:sz w:val="22"/>
          <w:szCs w:val="22"/>
        </w:rPr>
        <w:t>Wykonawca w ramach realizacji przedmiotu umowy winien: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B417DBA" w14:textId="7EF9BD6E" w:rsidR="00026954" w:rsidRPr="0054049C" w:rsidRDefault="00380436" w:rsidP="004321F1">
      <w:pPr>
        <w:pStyle w:val="Akapitzlist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  <w:sz w:val="22"/>
          <w:szCs w:val="22"/>
          <w:u w:val="single"/>
        </w:rPr>
      </w:pPr>
      <w:r>
        <w:rPr>
          <w:rFonts w:ascii="Calibri" w:eastAsia="Book Antiqua" w:hAnsi="Calibri" w:cs="Calibri"/>
          <w:sz w:val="22"/>
          <w:szCs w:val="22"/>
        </w:rPr>
        <w:t xml:space="preserve">zgłosić Zamawiającemu gotowość </w:t>
      </w:r>
      <w:r w:rsidR="0054049C" w:rsidRPr="0054049C">
        <w:rPr>
          <w:rFonts w:asciiTheme="minorHAnsi" w:hAnsiTheme="minorHAnsi" w:cstheme="minorHAnsi"/>
          <w:color w:val="000000"/>
          <w:sz w:val="22"/>
          <w:szCs w:val="22"/>
        </w:rPr>
        <w:t xml:space="preserve">do przeprowadzenia szkolenia oraz przedstawić propozycję harmonogramu, obejmującego datę oraz godziny rozpoczęcia i zakończenia szkolenia, </w:t>
      </w:r>
      <w:r w:rsidR="0054049C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54049C" w:rsidRPr="0054049C">
        <w:rPr>
          <w:rFonts w:asciiTheme="minorHAnsi" w:hAnsiTheme="minorHAnsi" w:cstheme="minorHAnsi"/>
          <w:color w:val="000000"/>
          <w:sz w:val="22"/>
          <w:szCs w:val="22"/>
        </w:rPr>
        <w:t>nie później niż na 1 (jeden) miesiąc przed proponowanym przez Wykonawcę terminem rozpoczęcia szkolenia. Zamawiający zobowiązuje się do akceptacji harmonogramu albo zgłoszenia uwag</w:t>
      </w:r>
      <w:r w:rsidR="0054049C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54049C" w:rsidRPr="0054049C">
        <w:rPr>
          <w:rFonts w:asciiTheme="minorHAnsi" w:hAnsiTheme="minorHAnsi" w:cstheme="minorHAnsi"/>
          <w:color w:val="000000"/>
          <w:sz w:val="22"/>
          <w:szCs w:val="22"/>
        </w:rPr>
        <w:t xml:space="preserve"> w terminie 5 (pięciu) dni roboczych od dnia jego otrzymania. W przypadku zgłoszenia zastrzeżeń, Wykonawca zobowiązany jest do przedstawienia skorygowanego harmonogramu w terminie 2 (dwóch) dni roboczych od d</w:t>
      </w:r>
      <w:r w:rsidR="0054049C">
        <w:rPr>
          <w:rFonts w:asciiTheme="minorHAnsi" w:hAnsiTheme="minorHAnsi" w:cstheme="minorHAnsi"/>
          <w:color w:val="000000"/>
          <w:sz w:val="22"/>
          <w:szCs w:val="22"/>
        </w:rPr>
        <w:t>aty</w:t>
      </w:r>
      <w:r w:rsidR="0054049C" w:rsidRPr="0054049C">
        <w:rPr>
          <w:rFonts w:asciiTheme="minorHAnsi" w:hAnsiTheme="minorHAnsi" w:cstheme="minorHAnsi"/>
          <w:color w:val="000000"/>
          <w:sz w:val="22"/>
          <w:szCs w:val="22"/>
        </w:rPr>
        <w:t xml:space="preserve"> otrzymania uwag Zamawiającego</w:t>
      </w:r>
      <w:r w:rsidR="0054049C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312CFE67" w14:textId="1CE4A9BB" w:rsidR="003B7EFD" w:rsidRPr="003B7EFD" w:rsidRDefault="003B7EFD" w:rsidP="004321F1">
      <w:pPr>
        <w:pStyle w:val="Akapitzlist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sz w:val="22"/>
          <w:szCs w:val="22"/>
          <w:u w:val="single"/>
        </w:rPr>
      </w:pPr>
      <w:r w:rsidRPr="00AC348B">
        <w:rPr>
          <w:rFonts w:ascii="Calibri" w:eastAsia="Book Antiqua" w:hAnsi="Calibri" w:cs="Calibri"/>
          <w:sz w:val="22"/>
          <w:szCs w:val="22"/>
        </w:rPr>
        <w:t>prowadzić listy obecności odrębnie dla każdej grupy uczestników</w:t>
      </w:r>
      <w:r w:rsidR="00C95338">
        <w:rPr>
          <w:rFonts w:ascii="Calibri" w:eastAsia="Book Antiqua" w:hAnsi="Calibri" w:cs="Calibri"/>
          <w:sz w:val="22"/>
          <w:szCs w:val="22"/>
        </w:rPr>
        <w:t xml:space="preserve"> i przekazać Zamawiającemu najpóźniej </w:t>
      </w:r>
      <w:r w:rsidR="00C95338" w:rsidRPr="00F16082">
        <w:rPr>
          <w:rFonts w:ascii="Calibri" w:eastAsia="Book Antiqua" w:hAnsi="Calibri" w:cs="Calibri"/>
          <w:sz w:val="22"/>
          <w:szCs w:val="22"/>
        </w:rPr>
        <w:t>do 2 (dwóch) dni roboczych po zakończeniu szkolenia</w:t>
      </w:r>
      <w:r w:rsidRPr="00AC348B">
        <w:rPr>
          <w:rFonts w:ascii="Calibri" w:eastAsia="Book Antiqua" w:hAnsi="Calibri" w:cs="Calibri"/>
          <w:sz w:val="22"/>
          <w:szCs w:val="22"/>
        </w:rPr>
        <w:t>;</w:t>
      </w:r>
      <w:r>
        <w:rPr>
          <w:rFonts w:ascii="Calibri" w:eastAsia="Book Antiqua" w:hAnsi="Calibri" w:cs="Calibri"/>
          <w:sz w:val="22"/>
          <w:szCs w:val="22"/>
        </w:rPr>
        <w:t xml:space="preserve"> * </w:t>
      </w:r>
      <w:r w:rsidRPr="005A3581">
        <w:rPr>
          <w:rFonts w:ascii="Calibri" w:eastAsia="Book Antiqua" w:hAnsi="Calibri" w:cs="Calibri"/>
          <w:i/>
          <w:iCs/>
          <w:u w:val="single"/>
        </w:rPr>
        <w:t>/* dotyczy zadania 4 i 5/</w:t>
      </w:r>
    </w:p>
    <w:p w14:paraId="7CC125BC" w14:textId="24EA0AC8" w:rsidR="00D94472" w:rsidRPr="00D94472" w:rsidRDefault="003B7EFD" w:rsidP="004321F1">
      <w:pPr>
        <w:pStyle w:val="Akapitzlist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  <w:sz w:val="22"/>
          <w:szCs w:val="22"/>
          <w:u w:val="single"/>
        </w:rPr>
      </w:pPr>
      <w:r w:rsidRPr="00AC348B">
        <w:rPr>
          <w:rFonts w:ascii="Calibri" w:eastAsia="Book Antiqua" w:hAnsi="Calibri" w:cs="Calibri"/>
          <w:sz w:val="22"/>
          <w:szCs w:val="22"/>
        </w:rPr>
        <w:t xml:space="preserve">zapewnić materiały szkoleniowe </w:t>
      </w:r>
      <w:r>
        <w:rPr>
          <w:rFonts w:ascii="Calibri" w:eastAsia="Book Antiqua" w:hAnsi="Calibri" w:cs="Calibri"/>
          <w:sz w:val="22"/>
          <w:szCs w:val="22"/>
        </w:rPr>
        <w:t xml:space="preserve">(skrypty i prezentacje) </w:t>
      </w:r>
      <w:r w:rsidRPr="00AC348B">
        <w:rPr>
          <w:rFonts w:ascii="Calibri" w:eastAsia="Book Antiqua" w:hAnsi="Calibri" w:cs="Calibri"/>
          <w:sz w:val="22"/>
          <w:szCs w:val="22"/>
        </w:rPr>
        <w:t>dla uczestnik</w:t>
      </w:r>
      <w:r>
        <w:rPr>
          <w:rFonts w:ascii="Calibri" w:eastAsia="Book Antiqua" w:hAnsi="Calibri" w:cs="Calibri"/>
          <w:sz w:val="22"/>
          <w:szCs w:val="22"/>
        </w:rPr>
        <w:t xml:space="preserve">ów i przekazać </w:t>
      </w:r>
      <w:r w:rsidR="008216A6">
        <w:rPr>
          <w:rFonts w:ascii="Calibri" w:eastAsia="Book Antiqua" w:hAnsi="Calibri" w:cs="Calibri"/>
          <w:sz w:val="22"/>
          <w:szCs w:val="22"/>
        </w:rPr>
        <w:t xml:space="preserve">je </w:t>
      </w:r>
      <w:r>
        <w:rPr>
          <w:rFonts w:ascii="Calibri" w:eastAsia="Book Antiqua" w:hAnsi="Calibri" w:cs="Calibri"/>
          <w:sz w:val="22"/>
          <w:szCs w:val="22"/>
        </w:rPr>
        <w:t xml:space="preserve">Zamawiającemu </w:t>
      </w:r>
      <w:r w:rsidR="008216A6">
        <w:rPr>
          <w:rFonts w:ascii="Calibri" w:eastAsia="Book Antiqua" w:hAnsi="Calibri" w:cs="Calibri"/>
          <w:sz w:val="22"/>
          <w:szCs w:val="22"/>
        </w:rPr>
        <w:t xml:space="preserve">w elektronicznym formacie edytowalnym na co najmniej 7 (siedem) dni przed uzgodnioną </w:t>
      </w:r>
      <w:r w:rsidR="00CA01D9">
        <w:rPr>
          <w:rFonts w:ascii="Calibri" w:eastAsia="Book Antiqua" w:hAnsi="Calibri" w:cs="Calibri"/>
          <w:sz w:val="22"/>
          <w:szCs w:val="22"/>
        </w:rPr>
        <w:t xml:space="preserve">zgodnie z pkt 1 </w:t>
      </w:r>
      <w:r w:rsidR="008216A6">
        <w:rPr>
          <w:rFonts w:ascii="Calibri" w:eastAsia="Book Antiqua" w:hAnsi="Calibri" w:cs="Calibri"/>
          <w:sz w:val="22"/>
          <w:szCs w:val="22"/>
        </w:rPr>
        <w:t>datą szkolenia;</w:t>
      </w:r>
      <w:r w:rsidR="00D94472">
        <w:rPr>
          <w:rFonts w:ascii="Calibri" w:eastAsia="Book Antiqua" w:hAnsi="Calibri" w:cs="Calibri"/>
          <w:sz w:val="22"/>
          <w:szCs w:val="22"/>
        </w:rPr>
        <w:t xml:space="preserve"> </w:t>
      </w:r>
    </w:p>
    <w:p w14:paraId="4F71EB6A" w14:textId="0E36A7C4" w:rsidR="0054049C" w:rsidRPr="0054049C" w:rsidRDefault="00F16082" w:rsidP="004321F1">
      <w:pPr>
        <w:pStyle w:val="Akapitzlist"/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  <w:sz w:val="22"/>
          <w:szCs w:val="22"/>
          <w:u w:val="single"/>
        </w:rPr>
      </w:pPr>
      <w:r w:rsidRPr="00F16082">
        <w:rPr>
          <w:rFonts w:ascii="Calibri" w:eastAsia="Book Antiqua" w:hAnsi="Calibri" w:cs="Calibri"/>
          <w:sz w:val="22"/>
          <w:szCs w:val="22"/>
        </w:rPr>
        <w:t xml:space="preserve">najpóźniej do 2 (dwóch) dni roboczych </w:t>
      </w:r>
      <w:r w:rsidR="003B7EFD" w:rsidRPr="00F16082">
        <w:rPr>
          <w:rFonts w:ascii="Calibri" w:eastAsia="Book Antiqua" w:hAnsi="Calibri" w:cs="Calibri"/>
          <w:sz w:val="22"/>
          <w:szCs w:val="22"/>
        </w:rPr>
        <w:t>po zakończeniu szkoleni</w:t>
      </w:r>
      <w:r w:rsidR="008216A6" w:rsidRPr="00F16082">
        <w:rPr>
          <w:rFonts w:ascii="Calibri" w:eastAsia="Book Antiqua" w:hAnsi="Calibri" w:cs="Calibri"/>
          <w:sz w:val="22"/>
          <w:szCs w:val="22"/>
        </w:rPr>
        <w:t>a</w:t>
      </w:r>
      <w:r w:rsidR="003B7EFD" w:rsidRPr="00F16082">
        <w:rPr>
          <w:rFonts w:ascii="Calibri" w:eastAsia="Book Antiqua" w:hAnsi="Calibri" w:cs="Calibri"/>
          <w:sz w:val="22"/>
          <w:szCs w:val="22"/>
        </w:rPr>
        <w:t xml:space="preserve"> przekazać Zamawiającemu </w:t>
      </w:r>
      <w:r w:rsidRPr="00F16082">
        <w:rPr>
          <w:rFonts w:ascii="Calibri" w:eastAsia="Book Antiqua" w:hAnsi="Calibri" w:cs="Calibri"/>
          <w:sz w:val="22"/>
          <w:szCs w:val="22"/>
        </w:rPr>
        <w:t xml:space="preserve">imienne </w:t>
      </w:r>
      <w:r w:rsidR="003B7EFD" w:rsidRPr="00F16082">
        <w:rPr>
          <w:rFonts w:ascii="Calibri" w:eastAsia="Book Antiqua" w:hAnsi="Calibri" w:cs="Calibri"/>
          <w:sz w:val="22"/>
          <w:szCs w:val="22"/>
        </w:rPr>
        <w:t>certyfikaty (zaświadczenia) dla każdego uczestnika</w:t>
      </w:r>
      <w:r w:rsidRPr="00F16082">
        <w:rPr>
          <w:rFonts w:ascii="Calibri" w:eastAsia="Book Antiqua" w:hAnsi="Calibri" w:cs="Calibri"/>
          <w:sz w:val="22"/>
          <w:szCs w:val="22"/>
        </w:rPr>
        <w:t xml:space="preserve">, na podstawie przesłanych przez Zamawiającego za pośrednictwem poczty elektronicznej, na co najmniej 5 (pięć) dni roboczych przed uzgodnioną datą szkolenia, imiennych list uczestników szkolenia. Zaświadczenie winno zawierać w szczególności: temat i datę szkolenia, imię i nazwisko uczestnika, logotypy </w:t>
      </w:r>
      <w:r w:rsidRPr="00F16082">
        <w:rPr>
          <w:rFonts w:ascii="Calibri" w:eastAsia="Book Antiqua" w:hAnsi="Calibri" w:cs="Calibri"/>
          <w:sz w:val="22"/>
          <w:szCs w:val="22"/>
        </w:rPr>
        <w:br/>
        <w:t>i oznaczenie projektu, z którego następuje dofinansowanie przedmiotu umowy</w:t>
      </w:r>
      <w:r w:rsidR="0063384E">
        <w:rPr>
          <w:rFonts w:ascii="Calibri" w:eastAsia="Book Antiqua" w:hAnsi="Calibri" w:cs="Calibri"/>
          <w:sz w:val="22"/>
          <w:szCs w:val="22"/>
        </w:rPr>
        <w:t xml:space="preserve">, przedstawioną w preambule </w:t>
      </w:r>
      <w:r w:rsidR="00A05A0E">
        <w:rPr>
          <w:rFonts w:ascii="Calibri" w:eastAsia="Book Antiqua" w:hAnsi="Calibri" w:cs="Calibri"/>
          <w:sz w:val="22"/>
          <w:szCs w:val="22"/>
        </w:rPr>
        <w:t xml:space="preserve">tej Umowy </w:t>
      </w:r>
      <w:r w:rsidR="0063384E">
        <w:rPr>
          <w:rFonts w:ascii="Calibri" w:eastAsia="Book Antiqua" w:hAnsi="Calibri" w:cs="Calibri"/>
          <w:sz w:val="22"/>
          <w:szCs w:val="22"/>
        </w:rPr>
        <w:t xml:space="preserve">oraz </w:t>
      </w:r>
      <w:r w:rsidR="00380436">
        <w:rPr>
          <w:rFonts w:ascii="Calibri" w:eastAsia="Book Antiqua" w:hAnsi="Calibri" w:cs="Calibri"/>
          <w:sz w:val="22"/>
          <w:szCs w:val="22"/>
        </w:rPr>
        <w:t xml:space="preserve">własnoręczny </w:t>
      </w:r>
      <w:r w:rsidR="00380436" w:rsidRPr="00380436">
        <w:rPr>
          <w:rFonts w:ascii="Calibri" w:eastAsia="Book Antiqua" w:hAnsi="Calibri" w:cs="Calibri"/>
          <w:sz w:val="22"/>
          <w:szCs w:val="22"/>
        </w:rPr>
        <w:t>podpis trenera lub Wykonawcy.</w:t>
      </w:r>
      <w:r w:rsidRPr="00380436">
        <w:rPr>
          <w:rFonts w:ascii="Calibri" w:eastAsia="Book Antiqua" w:hAnsi="Calibri" w:cs="Calibri"/>
          <w:sz w:val="22"/>
          <w:szCs w:val="22"/>
        </w:rPr>
        <w:t xml:space="preserve"> </w:t>
      </w:r>
      <w:r w:rsidRPr="00380436">
        <w:rPr>
          <w:rFonts w:ascii="Calibri" w:eastAsia="Book Antiqua" w:hAnsi="Calibri" w:cs="Calibri"/>
          <w:sz w:val="22"/>
          <w:szCs w:val="22"/>
        </w:rPr>
        <w:lastRenderedPageBreak/>
        <w:t>Wzór zaświadczenia</w:t>
      </w:r>
      <w:r w:rsidR="0063384E">
        <w:rPr>
          <w:rFonts w:ascii="Calibri" w:eastAsia="Book Antiqua" w:hAnsi="Calibri" w:cs="Calibri"/>
          <w:sz w:val="22"/>
          <w:szCs w:val="22"/>
        </w:rPr>
        <w:t> </w:t>
      </w:r>
      <w:r w:rsidRPr="00380436">
        <w:rPr>
          <w:rFonts w:ascii="Calibri" w:eastAsia="Book Antiqua" w:hAnsi="Calibri" w:cs="Calibri"/>
          <w:sz w:val="22"/>
          <w:szCs w:val="22"/>
        </w:rPr>
        <w:t>zawierający</w:t>
      </w:r>
      <w:r w:rsidR="0063384E">
        <w:rPr>
          <w:rFonts w:ascii="Calibri" w:eastAsia="Book Antiqua" w:hAnsi="Calibri" w:cs="Calibri"/>
          <w:sz w:val="22"/>
          <w:szCs w:val="22"/>
        </w:rPr>
        <w:t> </w:t>
      </w:r>
      <w:r w:rsidRPr="00380436">
        <w:rPr>
          <w:rFonts w:ascii="Calibri" w:eastAsia="Book Antiqua" w:hAnsi="Calibri" w:cs="Calibri"/>
          <w:sz w:val="22"/>
          <w:szCs w:val="22"/>
        </w:rPr>
        <w:t>informacje, o których mowa w zdaniu poprzedzającym winien być przesłany</w:t>
      </w:r>
      <w:r w:rsidR="00A05A0E">
        <w:rPr>
          <w:rFonts w:ascii="Calibri" w:eastAsia="Book Antiqua" w:hAnsi="Calibri" w:cs="Calibri"/>
          <w:sz w:val="22"/>
          <w:szCs w:val="22"/>
        </w:rPr>
        <w:t> </w:t>
      </w:r>
      <w:r w:rsidRPr="00380436">
        <w:rPr>
          <w:rFonts w:ascii="Calibri" w:eastAsia="Book Antiqua" w:hAnsi="Calibri" w:cs="Calibri"/>
          <w:sz w:val="22"/>
          <w:szCs w:val="22"/>
        </w:rPr>
        <w:t>przez</w:t>
      </w:r>
      <w:r w:rsidR="00A05A0E">
        <w:rPr>
          <w:rFonts w:ascii="Calibri" w:eastAsia="Book Antiqua" w:hAnsi="Calibri" w:cs="Calibri"/>
          <w:sz w:val="22"/>
          <w:szCs w:val="22"/>
        </w:rPr>
        <w:t> </w:t>
      </w:r>
      <w:r w:rsidRPr="00380436">
        <w:rPr>
          <w:rFonts w:ascii="Calibri" w:eastAsia="Book Antiqua" w:hAnsi="Calibri" w:cs="Calibri"/>
          <w:sz w:val="22"/>
          <w:szCs w:val="22"/>
        </w:rPr>
        <w:t>Wykonawcę za pośrednictwem poczty elektronicznej do akceptacji Zamawiającego, na co najmniej 3 (trzy) dni robocze przed uzgodnioną datą szkolenia.</w:t>
      </w:r>
      <w:r w:rsidR="00380436" w:rsidRPr="00380436">
        <w:rPr>
          <w:rFonts w:ascii="Calibri" w:eastAsia="Book Antiqua" w:hAnsi="Calibri" w:cs="Calibri"/>
          <w:sz w:val="22"/>
          <w:szCs w:val="22"/>
        </w:rPr>
        <w:t xml:space="preserve"> </w:t>
      </w:r>
    </w:p>
    <w:p w14:paraId="038842E9" w14:textId="06FE870B" w:rsidR="00D94472" w:rsidRPr="00D94472" w:rsidRDefault="00380436" w:rsidP="0054049C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  <w:sz w:val="22"/>
          <w:szCs w:val="22"/>
          <w:u w:val="single"/>
        </w:rPr>
      </w:pPr>
      <w:r w:rsidRPr="00380436">
        <w:rPr>
          <w:rFonts w:ascii="Calibri" w:eastAsia="Book Antiqua" w:hAnsi="Calibri" w:cs="Calibri"/>
          <w:sz w:val="22"/>
          <w:szCs w:val="22"/>
        </w:rPr>
        <w:t xml:space="preserve">Ewentualne uwagi (zastrzeżenia) Zamawiający zobowiązany jest zgłosić Wykonawcy </w:t>
      </w:r>
      <w:r w:rsidR="0054049C">
        <w:rPr>
          <w:rFonts w:ascii="Calibri" w:eastAsia="Book Antiqua" w:hAnsi="Calibri" w:cs="Calibri"/>
          <w:sz w:val="22"/>
          <w:szCs w:val="22"/>
        </w:rPr>
        <w:br/>
      </w:r>
      <w:r w:rsidRPr="00380436">
        <w:rPr>
          <w:rFonts w:ascii="Calibri" w:eastAsia="Book Antiqua" w:hAnsi="Calibri" w:cs="Calibri"/>
          <w:sz w:val="22"/>
          <w:szCs w:val="22"/>
        </w:rPr>
        <w:t xml:space="preserve">za pośrednictwem poczty elektronicznej najpóźniej w kolejnym dniu roboczym. </w:t>
      </w:r>
      <w:r w:rsidR="00F16082" w:rsidRPr="00380436">
        <w:rPr>
          <w:rFonts w:ascii="Calibri" w:hAnsi="Calibri" w:cs="Calibri"/>
          <w:sz w:val="22"/>
          <w:szCs w:val="22"/>
        </w:rPr>
        <w:t xml:space="preserve">Zamawiający dopuszcza </w:t>
      </w:r>
      <w:r w:rsidRPr="00380436">
        <w:rPr>
          <w:rFonts w:ascii="Calibri" w:hAnsi="Calibri" w:cs="Calibri"/>
          <w:sz w:val="22"/>
          <w:szCs w:val="22"/>
        </w:rPr>
        <w:t>przesłanie zaświadczeń</w:t>
      </w:r>
      <w:r w:rsidR="00F16082" w:rsidRPr="00380436">
        <w:rPr>
          <w:rFonts w:ascii="Calibri" w:hAnsi="Calibri" w:cs="Calibri"/>
          <w:sz w:val="22"/>
          <w:szCs w:val="22"/>
        </w:rPr>
        <w:t xml:space="preserve"> w formie elektronicznej i możliwość samodzielnego wydruku</w:t>
      </w:r>
      <w:r w:rsidRPr="00380436">
        <w:rPr>
          <w:rFonts w:ascii="Calibri" w:hAnsi="Calibri" w:cs="Calibri"/>
          <w:sz w:val="22"/>
          <w:szCs w:val="22"/>
        </w:rPr>
        <w:t>, pod warunkiem ich podpisania kwalifikowanym podpisem elektronicznym przez trenera lub Wykonawcę.</w:t>
      </w:r>
      <w:r w:rsidR="00D94472">
        <w:rPr>
          <w:rFonts w:ascii="Calibri" w:hAnsi="Calibri" w:cs="Calibri"/>
          <w:sz w:val="22"/>
          <w:szCs w:val="22"/>
        </w:rPr>
        <w:t xml:space="preserve"> </w:t>
      </w:r>
    </w:p>
    <w:p w14:paraId="5CDB84A1" w14:textId="204A057C" w:rsidR="005A3581" w:rsidRPr="00026954" w:rsidRDefault="00D94472" w:rsidP="004321F1">
      <w:pPr>
        <w:pStyle w:val="Akapitzlist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D94472">
        <w:rPr>
          <w:rFonts w:ascii="Calibri" w:hAnsi="Calibri" w:cs="Calibri"/>
          <w:sz w:val="22"/>
          <w:szCs w:val="22"/>
        </w:rPr>
        <w:t>Wykonawca zobowiązuje się do realizacji przedmiotu umowy z poszanowaniem zasad równości szans i niedyskryminacji, w tym dostępności dla osób z niepełnosprawnościami</w:t>
      </w:r>
      <w:r w:rsidR="005A3581">
        <w:rPr>
          <w:rFonts w:ascii="Calibri" w:hAnsi="Calibri" w:cs="Calibri"/>
          <w:sz w:val="22"/>
          <w:szCs w:val="22"/>
        </w:rPr>
        <w:t>,</w:t>
      </w:r>
      <w:r w:rsidRPr="00D94472">
        <w:rPr>
          <w:rFonts w:ascii="Calibri" w:hAnsi="Calibri" w:cs="Calibri"/>
          <w:sz w:val="22"/>
          <w:szCs w:val="22"/>
        </w:rPr>
        <w:t xml:space="preserve"> w zakresie wynikającym</w:t>
      </w:r>
      <w:r w:rsidR="005A3581">
        <w:rPr>
          <w:rFonts w:ascii="Calibri" w:hAnsi="Calibri" w:cs="Calibri"/>
          <w:sz w:val="22"/>
          <w:szCs w:val="22"/>
        </w:rPr>
        <w:t xml:space="preserve"> </w:t>
      </w:r>
      <w:r w:rsidRPr="00D94472">
        <w:rPr>
          <w:rFonts w:ascii="Calibri" w:hAnsi="Calibri" w:cs="Calibri"/>
          <w:sz w:val="22"/>
          <w:szCs w:val="22"/>
        </w:rPr>
        <w:t xml:space="preserve">z przedmiotu umowy oraz potrzeb uczestników zidentyfikowanych przez Zamawiającego, w szczególności poprzez stosowanie rozwiązań ograniczających zużycie materiałów i zasobów oraz powstawanie odpadów, o ile pozostaje to w związku z organizacją </w:t>
      </w:r>
      <w:r w:rsidR="005A3581">
        <w:rPr>
          <w:rFonts w:ascii="Calibri" w:hAnsi="Calibri" w:cs="Calibri"/>
          <w:sz w:val="22"/>
          <w:szCs w:val="22"/>
        </w:rPr>
        <w:br/>
      </w:r>
      <w:r w:rsidRPr="00D94472">
        <w:rPr>
          <w:rFonts w:ascii="Calibri" w:hAnsi="Calibri" w:cs="Calibri"/>
          <w:sz w:val="22"/>
          <w:szCs w:val="22"/>
        </w:rPr>
        <w:t>i realizacją szkolenia.</w:t>
      </w:r>
      <w:r w:rsidR="005A3581">
        <w:rPr>
          <w:rFonts w:ascii="Calibri" w:hAnsi="Calibri" w:cs="Calibri"/>
          <w:sz w:val="22"/>
          <w:szCs w:val="22"/>
        </w:rPr>
        <w:t xml:space="preserve"> </w:t>
      </w:r>
      <w:r w:rsidRPr="00026954">
        <w:rPr>
          <w:rFonts w:ascii="Calibri" w:hAnsi="Calibri" w:cs="Calibri"/>
          <w:sz w:val="22"/>
          <w:szCs w:val="22"/>
        </w:rPr>
        <w:t xml:space="preserve">Trener zobowiązany jest do stosowania podczas szkolenia języka neutralnego oraz unikania stereotypów (szczególnie w przykładach programistycznych i scenariuszach </w:t>
      </w:r>
      <w:proofErr w:type="spellStart"/>
      <w:r w:rsidRPr="00026954">
        <w:rPr>
          <w:rFonts w:ascii="Calibri" w:hAnsi="Calibri" w:cs="Calibri"/>
          <w:sz w:val="22"/>
          <w:szCs w:val="22"/>
        </w:rPr>
        <w:t>cyberbezpieczeństwa</w:t>
      </w:r>
      <w:proofErr w:type="spellEnd"/>
      <w:r w:rsidRPr="00026954">
        <w:rPr>
          <w:rFonts w:ascii="Calibri" w:hAnsi="Calibri" w:cs="Calibri"/>
          <w:sz w:val="22"/>
          <w:szCs w:val="22"/>
        </w:rPr>
        <w:t xml:space="preserve">) – </w:t>
      </w:r>
      <w:proofErr w:type="spellStart"/>
      <w:r w:rsidRPr="00026954">
        <w:rPr>
          <w:rFonts w:ascii="Calibri" w:hAnsi="Calibri" w:cs="Calibri"/>
          <w:sz w:val="22"/>
          <w:szCs w:val="22"/>
        </w:rPr>
        <w:t>inkluzywność</w:t>
      </w:r>
      <w:proofErr w:type="spellEnd"/>
      <w:r w:rsidRPr="00026954">
        <w:rPr>
          <w:rFonts w:ascii="Calibri" w:hAnsi="Calibri" w:cs="Calibri"/>
          <w:sz w:val="22"/>
          <w:szCs w:val="22"/>
        </w:rPr>
        <w:t>.</w:t>
      </w:r>
      <w:r w:rsidR="005A3581" w:rsidRPr="00026954">
        <w:rPr>
          <w:rFonts w:ascii="Calibri" w:hAnsi="Calibri" w:cs="Calibri"/>
          <w:sz w:val="22"/>
          <w:szCs w:val="22"/>
        </w:rPr>
        <w:t xml:space="preserve"> </w:t>
      </w:r>
    </w:p>
    <w:p w14:paraId="30197CDD" w14:textId="77777777" w:rsidR="00C95338" w:rsidRPr="005A3581" w:rsidRDefault="00C95338" w:rsidP="00C95338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/>
        <w:jc w:val="both"/>
        <w:rPr>
          <w:rFonts w:ascii="Calibri" w:eastAsia="Book Antiqua" w:hAnsi="Calibri" w:cs="Calibri"/>
          <w:sz w:val="22"/>
          <w:szCs w:val="22"/>
        </w:rPr>
      </w:pPr>
    </w:p>
    <w:p w14:paraId="01FFF843" w14:textId="5754BF15" w:rsidR="00F716F8" w:rsidRPr="005A3581" w:rsidRDefault="00F716F8" w:rsidP="00980768">
      <w:pPr>
        <w:pStyle w:val="Tekstpodstawowywcity"/>
        <w:spacing w:after="0"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5A3581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§</w:t>
      </w:r>
      <w:r w:rsidR="005A3581" w:rsidRPr="005A3581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 xml:space="preserve"> </w:t>
      </w:r>
      <w:r w:rsidRPr="005A3581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2</w:t>
      </w:r>
    </w:p>
    <w:p w14:paraId="749A38A6" w14:textId="48363A96" w:rsidR="005A3581" w:rsidRPr="005A3581" w:rsidRDefault="005A3581" w:rsidP="00980768">
      <w:pPr>
        <w:pStyle w:val="Tekstpodstawowywcity"/>
        <w:spacing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5A3581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Podwykonawstwo</w:t>
      </w:r>
    </w:p>
    <w:p w14:paraId="3FCCF9F0" w14:textId="1EDA4B0D" w:rsidR="00DF4C38" w:rsidRPr="00980768" w:rsidRDefault="00DF4C38" w:rsidP="004321F1">
      <w:pPr>
        <w:pStyle w:val="Akapitzlist"/>
        <w:widowControl/>
        <w:numPr>
          <w:ilvl w:val="0"/>
          <w:numId w:val="18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i/>
          <w:iCs/>
          <w:u w:val="single"/>
        </w:rPr>
      </w:pPr>
      <w:r w:rsidRPr="005A3581">
        <w:rPr>
          <w:rFonts w:ascii="Calibri" w:hAnsi="Calibri" w:cs="Calibri"/>
          <w:sz w:val="22"/>
          <w:szCs w:val="22"/>
        </w:rPr>
        <w:t>Wykonawca będzie realizował przedmiot umowy wyłącznie siłami własnymi (bez udziału podwykonawców) / powierzy wykonanie następującej części zamówienia podwykonawcom  ____________________________</w:t>
      </w:r>
      <w:r w:rsidR="005A3581" w:rsidRPr="005A3581">
        <w:rPr>
          <w:rFonts w:ascii="Calibri" w:hAnsi="Calibri" w:cs="Calibri"/>
          <w:sz w:val="22"/>
          <w:szCs w:val="22"/>
        </w:rPr>
        <w:t xml:space="preserve"> * </w:t>
      </w:r>
      <w:r w:rsidRPr="00980768">
        <w:rPr>
          <w:rFonts w:ascii="Calibri" w:hAnsi="Calibri" w:cs="Calibri"/>
          <w:i/>
          <w:iCs/>
          <w:u w:val="single"/>
        </w:rPr>
        <w:t>/</w:t>
      </w:r>
      <w:r w:rsidR="005A3581" w:rsidRPr="00980768">
        <w:rPr>
          <w:rFonts w:ascii="Calibri" w:hAnsi="Calibri" w:cs="Calibri"/>
          <w:i/>
          <w:iCs/>
          <w:u w:val="single"/>
        </w:rPr>
        <w:t xml:space="preserve">* stosownie do zakresu złożonej i wybranej oferty </w:t>
      </w:r>
      <w:r w:rsidRPr="00980768">
        <w:rPr>
          <w:rFonts w:ascii="Calibri" w:hAnsi="Calibri" w:cs="Calibri"/>
          <w:i/>
          <w:iCs/>
          <w:u w:val="single"/>
        </w:rPr>
        <w:t xml:space="preserve">zgodnie </w:t>
      </w:r>
      <w:r w:rsidR="005A3581" w:rsidRPr="00980768">
        <w:rPr>
          <w:rFonts w:ascii="Calibri" w:hAnsi="Calibri" w:cs="Calibri"/>
          <w:i/>
          <w:iCs/>
          <w:u w:val="single"/>
        </w:rPr>
        <w:br/>
      </w:r>
      <w:r w:rsidRPr="00980768">
        <w:rPr>
          <w:rFonts w:ascii="Calibri" w:hAnsi="Calibri" w:cs="Calibri"/>
          <w:i/>
          <w:iCs/>
          <w:u w:val="single"/>
        </w:rPr>
        <w:t>z</w:t>
      </w:r>
      <w:r w:rsidR="005A3581" w:rsidRPr="00980768">
        <w:rPr>
          <w:rFonts w:ascii="Calibri" w:hAnsi="Calibri" w:cs="Calibri"/>
          <w:i/>
          <w:iCs/>
          <w:u w:val="single"/>
        </w:rPr>
        <w:t xml:space="preserve">e </w:t>
      </w:r>
      <w:r w:rsidRPr="00980768">
        <w:rPr>
          <w:rFonts w:ascii="Calibri" w:hAnsi="Calibri" w:cs="Calibri"/>
          <w:i/>
          <w:iCs/>
          <w:u w:val="single"/>
        </w:rPr>
        <w:t>wskazan</w:t>
      </w:r>
      <w:r w:rsidR="005A3581" w:rsidRPr="00980768">
        <w:rPr>
          <w:rFonts w:ascii="Calibri" w:hAnsi="Calibri" w:cs="Calibri"/>
          <w:i/>
          <w:iCs/>
          <w:u w:val="single"/>
        </w:rPr>
        <w:t>iem</w:t>
      </w:r>
      <w:r w:rsidRPr="00980768">
        <w:rPr>
          <w:rFonts w:ascii="Calibri" w:hAnsi="Calibri" w:cs="Calibri"/>
          <w:i/>
          <w:iCs/>
          <w:u w:val="single"/>
        </w:rPr>
        <w:t xml:space="preserve"> w ofercie/</w:t>
      </w:r>
    </w:p>
    <w:p w14:paraId="359D48A6" w14:textId="77777777" w:rsidR="00DF4C38" w:rsidRPr="005A3581" w:rsidRDefault="00DF4C38" w:rsidP="004321F1">
      <w:pPr>
        <w:pStyle w:val="Akapitzlist"/>
        <w:widowControl/>
        <w:numPr>
          <w:ilvl w:val="0"/>
          <w:numId w:val="18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i/>
          <w:iCs/>
        </w:rPr>
      </w:pPr>
      <w:r w:rsidRPr="005A3581">
        <w:rPr>
          <w:rFonts w:ascii="Calibri" w:hAnsi="Calibri" w:cs="Calibri"/>
          <w:sz w:val="22"/>
          <w:szCs w:val="22"/>
        </w:rPr>
        <w:t xml:space="preserve">Wykonawca jest odpowiedzialny za działania lub zaniechania podwykonawców, ich przedstawicieli lub pracowników jak za własne działania lub zaniechania. </w:t>
      </w:r>
    </w:p>
    <w:p w14:paraId="6DF8E7B0" w14:textId="77777777" w:rsidR="00DF4C38" w:rsidRPr="005A3581" w:rsidRDefault="00DF4C38" w:rsidP="004321F1">
      <w:pPr>
        <w:pStyle w:val="Akapitzlist"/>
        <w:widowControl/>
        <w:numPr>
          <w:ilvl w:val="0"/>
          <w:numId w:val="18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i/>
          <w:iCs/>
        </w:rPr>
      </w:pPr>
      <w:r w:rsidRPr="005A3581">
        <w:rPr>
          <w:rFonts w:ascii="Calibri" w:hAnsi="Calibri" w:cs="Calibri"/>
          <w:sz w:val="22"/>
          <w:szCs w:val="22"/>
        </w:rPr>
        <w:t>Wykonawca przejmuje na siebie odpowiedzialność cywilną wobec osób trzecich z tytułu ewentualnych szkód powstałych przy wykonywaniu przedmiotu umowy.</w:t>
      </w:r>
    </w:p>
    <w:p w14:paraId="00DD2D8C" w14:textId="2DDE62C0" w:rsidR="00DF4C38" w:rsidRPr="005A3581" w:rsidRDefault="00DF4C38" w:rsidP="004321F1">
      <w:pPr>
        <w:pStyle w:val="Akapitzlist"/>
        <w:widowControl/>
        <w:numPr>
          <w:ilvl w:val="0"/>
          <w:numId w:val="18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i/>
          <w:iCs/>
        </w:rPr>
      </w:pPr>
      <w:r w:rsidRPr="005A3581">
        <w:rPr>
          <w:rFonts w:ascii="Calibri" w:hAnsi="Calibri" w:cs="Calibri"/>
          <w:sz w:val="22"/>
          <w:szCs w:val="22"/>
        </w:rPr>
        <w:t>W przypadku powierzenia części zamówienia podwykonawcom, stronami umowy pozostają Wykonawca i Zamawiający. Rozliczenia pomiędzy Wykonawcą i podwykonawcą pozostają w gestii Wykonawcy, Zamawiający nie ponosi zatem solidarnej odpowiedzialności za zobowiązania Wykonawcy wobec podwykonawców.</w:t>
      </w:r>
    </w:p>
    <w:p w14:paraId="36893E14" w14:textId="77777777" w:rsidR="00DF4C38" w:rsidRDefault="00DF4C38" w:rsidP="00980768">
      <w:pPr>
        <w:widowControl/>
        <w:suppressAutoHyphens/>
        <w:autoSpaceDE/>
        <w:autoSpaceDN/>
        <w:adjustRightInd/>
        <w:spacing w:line="259" w:lineRule="auto"/>
        <w:ind w:left="70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0AAA7A0" w14:textId="688ABF64" w:rsidR="005A3581" w:rsidRPr="00C95338" w:rsidRDefault="005A3581" w:rsidP="00980768">
      <w:pPr>
        <w:spacing w:line="259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C95338">
        <w:rPr>
          <w:rFonts w:ascii="Calibri" w:hAnsi="Calibri" w:cs="Calibri"/>
          <w:b/>
          <w:i/>
          <w:iCs/>
          <w:sz w:val="22"/>
          <w:szCs w:val="22"/>
        </w:rPr>
        <w:t>§ 3</w:t>
      </w:r>
    </w:p>
    <w:p w14:paraId="6DED7838" w14:textId="77777777" w:rsidR="005A3581" w:rsidRPr="00980768" w:rsidRDefault="005A3581" w:rsidP="00980768">
      <w:pPr>
        <w:spacing w:after="120" w:line="259" w:lineRule="auto"/>
        <w:jc w:val="center"/>
        <w:rPr>
          <w:rFonts w:ascii="Calibri" w:hAnsi="Calibri" w:cs="Calibri"/>
          <w:sz w:val="22"/>
          <w:szCs w:val="22"/>
        </w:rPr>
      </w:pPr>
      <w:r w:rsidRPr="00980768">
        <w:rPr>
          <w:rFonts w:ascii="Calibri" w:hAnsi="Calibri" w:cs="Calibri"/>
          <w:b/>
          <w:i/>
          <w:sz w:val="22"/>
          <w:szCs w:val="22"/>
        </w:rPr>
        <w:t>Czas trwania umowy</w:t>
      </w:r>
    </w:p>
    <w:p w14:paraId="3FF24D49" w14:textId="77777777" w:rsidR="005A3581" w:rsidRDefault="005A3581" w:rsidP="004321F1">
      <w:pPr>
        <w:pStyle w:val="Akapitzlist"/>
        <w:widowControl/>
        <w:numPr>
          <w:ilvl w:val="3"/>
          <w:numId w:val="3"/>
        </w:numPr>
        <w:autoSpaceDE/>
        <w:autoSpaceDN/>
        <w:adjustRightInd/>
        <w:spacing w:after="120" w:line="259" w:lineRule="auto"/>
        <w:ind w:left="340" w:hanging="34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Umowa zostaje zawarta na  czas określony:</w:t>
      </w:r>
    </w:p>
    <w:p w14:paraId="013C5C2F" w14:textId="669F91F7" w:rsidR="00980768" w:rsidRPr="00980768" w:rsidRDefault="00980768" w:rsidP="004321F1">
      <w:pPr>
        <w:pStyle w:val="Bezodstpw"/>
        <w:numPr>
          <w:ilvl w:val="0"/>
          <w:numId w:val="20"/>
        </w:numPr>
        <w:spacing w:after="120" w:line="259" w:lineRule="auto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980768">
        <w:rPr>
          <w:rFonts w:cs="Calibri"/>
          <w:b/>
          <w:bCs/>
          <w:color w:val="000000"/>
        </w:rPr>
        <w:t xml:space="preserve">w zakresie zadania 1- </w:t>
      </w:r>
      <w:r w:rsidRPr="00980768">
        <w:rPr>
          <w:b/>
          <w:bCs/>
        </w:rPr>
        <w:t xml:space="preserve">6 </w:t>
      </w:r>
      <w:r w:rsidR="00D41AB8">
        <w:rPr>
          <w:b/>
          <w:bCs/>
        </w:rPr>
        <w:t xml:space="preserve">(sześć) </w:t>
      </w:r>
      <w:r w:rsidRPr="00980768">
        <w:rPr>
          <w:b/>
          <w:bCs/>
        </w:rPr>
        <w:t>miesięcy od daty zawarcia umowy;</w:t>
      </w:r>
      <w:r>
        <w:rPr>
          <w:b/>
          <w:bCs/>
        </w:rPr>
        <w:t xml:space="preserve"> *</w:t>
      </w:r>
    </w:p>
    <w:p w14:paraId="03A9205D" w14:textId="0272F3DB" w:rsidR="00980768" w:rsidRPr="00980768" w:rsidRDefault="00980768" w:rsidP="004321F1">
      <w:pPr>
        <w:pStyle w:val="Bezodstpw"/>
        <w:numPr>
          <w:ilvl w:val="0"/>
          <w:numId w:val="20"/>
        </w:numPr>
        <w:spacing w:after="120" w:line="259" w:lineRule="auto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980768"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  <w:t xml:space="preserve">w zakresie zadania 2- </w:t>
      </w:r>
      <w:r w:rsidRPr="00980768">
        <w:rPr>
          <w:b/>
          <w:bCs/>
        </w:rPr>
        <w:t xml:space="preserve">8 </w:t>
      </w:r>
      <w:r w:rsidR="00D41AB8">
        <w:rPr>
          <w:b/>
          <w:bCs/>
        </w:rPr>
        <w:t xml:space="preserve">(osiem) </w:t>
      </w:r>
      <w:r w:rsidRPr="00980768">
        <w:rPr>
          <w:b/>
          <w:bCs/>
        </w:rPr>
        <w:t>miesięcy od daty zawarcia umowy;</w:t>
      </w:r>
      <w:r>
        <w:rPr>
          <w:b/>
          <w:bCs/>
        </w:rPr>
        <w:t xml:space="preserve"> *</w:t>
      </w:r>
    </w:p>
    <w:p w14:paraId="0A4B467D" w14:textId="5777EA57" w:rsidR="00980768" w:rsidRPr="00980768" w:rsidRDefault="00980768" w:rsidP="004321F1">
      <w:pPr>
        <w:pStyle w:val="Bezodstpw"/>
        <w:numPr>
          <w:ilvl w:val="0"/>
          <w:numId w:val="20"/>
        </w:numPr>
        <w:spacing w:after="120" w:line="259" w:lineRule="auto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980768"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  <w:t xml:space="preserve">w zakresie zadania 3 - </w:t>
      </w:r>
      <w:r w:rsidRPr="00980768">
        <w:rPr>
          <w:b/>
          <w:bCs/>
        </w:rPr>
        <w:t xml:space="preserve">8 </w:t>
      </w:r>
      <w:r w:rsidR="00D41AB8">
        <w:rPr>
          <w:b/>
          <w:bCs/>
        </w:rPr>
        <w:t xml:space="preserve">(osiem) </w:t>
      </w:r>
      <w:r w:rsidRPr="00980768">
        <w:rPr>
          <w:b/>
          <w:bCs/>
        </w:rPr>
        <w:t>miesięcy od daty zawarcia umowy;</w:t>
      </w:r>
      <w:r>
        <w:rPr>
          <w:b/>
          <w:bCs/>
        </w:rPr>
        <w:t xml:space="preserve"> *</w:t>
      </w:r>
    </w:p>
    <w:p w14:paraId="04DBD8F4" w14:textId="34754021" w:rsidR="00980768" w:rsidRPr="00980768" w:rsidRDefault="00980768" w:rsidP="004321F1">
      <w:pPr>
        <w:pStyle w:val="Bezodstpw"/>
        <w:numPr>
          <w:ilvl w:val="0"/>
          <w:numId w:val="20"/>
        </w:numPr>
        <w:spacing w:after="120" w:line="259" w:lineRule="auto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980768"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  <w:t xml:space="preserve">w zakresie zadania 4 - </w:t>
      </w:r>
      <w:r w:rsidRPr="00980768">
        <w:rPr>
          <w:b/>
          <w:bCs/>
        </w:rPr>
        <w:t xml:space="preserve">5 </w:t>
      </w:r>
      <w:r w:rsidR="00D41AB8">
        <w:rPr>
          <w:b/>
          <w:bCs/>
        </w:rPr>
        <w:t xml:space="preserve">(pięć) </w:t>
      </w:r>
      <w:r w:rsidRPr="00980768">
        <w:rPr>
          <w:b/>
          <w:bCs/>
        </w:rPr>
        <w:t>miesięcy od daty zawarcia umowy;</w:t>
      </w:r>
      <w:r>
        <w:rPr>
          <w:b/>
          <w:bCs/>
        </w:rPr>
        <w:t xml:space="preserve"> *</w:t>
      </w:r>
    </w:p>
    <w:p w14:paraId="011EAAF1" w14:textId="0F6B2E9E" w:rsidR="00980768" w:rsidRPr="00980768" w:rsidRDefault="00980768" w:rsidP="004321F1">
      <w:pPr>
        <w:pStyle w:val="Bezodstpw"/>
        <w:numPr>
          <w:ilvl w:val="0"/>
          <w:numId w:val="20"/>
        </w:numPr>
        <w:spacing w:after="120" w:line="259" w:lineRule="auto"/>
        <w:ind w:left="697" w:hanging="357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980768"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  <w:t>w zakresie zadania 5</w:t>
      </w:r>
      <w:r w:rsidRPr="00980768">
        <w:rPr>
          <w:b/>
          <w:bCs/>
        </w:rPr>
        <w:t xml:space="preserve"> - 5 </w:t>
      </w:r>
      <w:r w:rsidR="00D41AB8">
        <w:rPr>
          <w:b/>
          <w:bCs/>
        </w:rPr>
        <w:t>(</w:t>
      </w:r>
      <w:r w:rsidR="0054049C">
        <w:rPr>
          <w:b/>
          <w:bCs/>
        </w:rPr>
        <w:t>pięć</w:t>
      </w:r>
      <w:r w:rsidR="00D41AB8">
        <w:rPr>
          <w:b/>
          <w:bCs/>
        </w:rPr>
        <w:t xml:space="preserve">) </w:t>
      </w:r>
      <w:r w:rsidRPr="00980768">
        <w:rPr>
          <w:b/>
          <w:bCs/>
        </w:rPr>
        <w:t>miesięcy od daty zawarcia umowy.</w:t>
      </w:r>
      <w:r>
        <w:rPr>
          <w:b/>
          <w:bCs/>
        </w:rPr>
        <w:t xml:space="preserve"> *</w:t>
      </w:r>
    </w:p>
    <w:p w14:paraId="7B4F5C65" w14:textId="77777777" w:rsidR="00980768" w:rsidRPr="00980768" w:rsidRDefault="00980768" w:rsidP="00980768">
      <w:pPr>
        <w:widowControl/>
        <w:autoSpaceDE/>
        <w:autoSpaceDN/>
        <w:adjustRightInd/>
        <w:spacing w:after="120" w:line="259" w:lineRule="auto"/>
        <w:ind w:left="340"/>
        <w:jc w:val="both"/>
        <w:rPr>
          <w:rFonts w:ascii="Calibri" w:hAnsi="Calibri" w:cs="Calibri"/>
          <w:i/>
          <w:iCs/>
          <w:u w:val="single"/>
        </w:rPr>
      </w:pPr>
      <w:r w:rsidRPr="00980768">
        <w:rPr>
          <w:rFonts w:ascii="Calibri" w:hAnsi="Calibri" w:cs="Calibri"/>
          <w:i/>
          <w:iCs/>
          <w:u w:val="single"/>
        </w:rPr>
        <w:t>/* stosownie do zakresu złożonej i wybranej oferty/</w:t>
      </w:r>
    </w:p>
    <w:p w14:paraId="44915DA6" w14:textId="56E1DBBD" w:rsidR="005A3581" w:rsidRPr="00980768" w:rsidRDefault="005A3581" w:rsidP="004321F1">
      <w:pPr>
        <w:pStyle w:val="Akapitzlist"/>
        <w:widowControl/>
        <w:numPr>
          <w:ilvl w:val="3"/>
          <w:numId w:val="3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980768">
        <w:rPr>
          <w:rFonts w:ascii="Calibri" w:eastAsia="Book Antiqua" w:hAnsi="Calibri" w:cs="Calibri"/>
          <w:bCs/>
          <w:sz w:val="22"/>
          <w:szCs w:val="22"/>
        </w:rPr>
        <w:t xml:space="preserve">Za datę zakończenia realizacji przedmiotu umowy uważa się datę odbioru stwierdzoną w protokole odbioru, zgodnie z </w:t>
      </w:r>
      <w:r w:rsidRPr="00CA01D9">
        <w:rPr>
          <w:rFonts w:ascii="Calibri" w:eastAsia="Book Antiqua" w:hAnsi="Calibri" w:cs="Calibri"/>
          <w:bCs/>
          <w:color w:val="000000"/>
          <w:sz w:val="22"/>
          <w:szCs w:val="22"/>
        </w:rPr>
        <w:t xml:space="preserve">§ </w:t>
      </w:r>
      <w:r w:rsidR="00CA01D9" w:rsidRPr="00CA01D9">
        <w:rPr>
          <w:rFonts w:ascii="Calibri" w:eastAsia="Book Antiqua" w:hAnsi="Calibri" w:cs="Calibri"/>
          <w:bCs/>
          <w:color w:val="000000"/>
          <w:sz w:val="22"/>
          <w:szCs w:val="22"/>
        </w:rPr>
        <w:t>5</w:t>
      </w:r>
      <w:r w:rsidRPr="00CA01D9">
        <w:rPr>
          <w:rFonts w:ascii="Calibri" w:eastAsia="Book Antiqua" w:hAnsi="Calibri" w:cs="Calibri"/>
          <w:bCs/>
          <w:color w:val="000000"/>
          <w:sz w:val="22"/>
          <w:szCs w:val="22"/>
        </w:rPr>
        <w:t xml:space="preserve"> ust. 4</w:t>
      </w:r>
      <w:r w:rsidRPr="00CA01D9">
        <w:rPr>
          <w:rFonts w:ascii="Calibri" w:eastAsia="Book Antiqua" w:hAnsi="Calibri" w:cs="Calibri"/>
          <w:bCs/>
          <w:color w:val="FF0000"/>
          <w:sz w:val="22"/>
          <w:szCs w:val="22"/>
        </w:rPr>
        <w:t xml:space="preserve"> </w:t>
      </w:r>
      <w:r w:rsidRPr="00CA01D9">
        <w:rPr>
          <w:rFonts w:ascii="Calibri" w:eastAsia="Book Antiqua" w:hAnsi="Calibri" w:cs="Calibri"/>
          <w:bCs/>
          <w:sz w:val="22"/>
          <w:szCs w:val="22"/>
        </w:rPr>
        <w:t>niniejszej</w:t>
      </w:r>
      <w:r w:rsidRPr="00980768">
        <w:rPr>
          <w:rFonts w:ascii="Calibri" w:eastAsia="Book Antiqua" w:hAnsi="Calibri" w:cs="Calibri"/>
          <w:bCs/>
          <w:sz w:val="22"/>
          <w:szCs w:val="22"/>
        </w:rPr>
        <w:t xml:space="preserve"> umowy.</w:t>
      </w:r>
    </w:p>
    <w:p w14:paraId="17C27C2E" w14:textId="77777777" w:rsidR="005A3581" w:rsidRDefault="005A3581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32D47332" w14:textId="77777777" w:rsidR="0054049C" w:rsidRDefault="0054049C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054D3A01" w14:textId="77777777" w:rsidR="0054049C" w:rsidRDefault="0054049C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1B22A025" w14:textId="61012EB6" w:rsidR="005A3581" w:rsidRPr="00980768" w:rsidRDefault="005A3581" w:rsidP="00980768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Calibri" w:eastAsia="Book Antiqua" w:hAnsi="Calibri" w:cs="Calibri"/>
          <w:b/>
          <w:color w:val="000000"/>
          <w:sz w:val="22"/>
          <w:szCs w:val="22"/>
        </w:rPr>
      </w:pPr>
      <w:r w:rsidRPr="00980768">
        <w:rPr>
          <w:rFonts w:ascii="Calibri" w:eastAsia="Book Antiqua" w:hAnsi="Calibri" w:cs="Calibri"/>
          <w:b/>
          <w:color w:val="000000"/>
          <w:sz w:val="22"/>
          <w:szCs w:val="22"/>
        </w:rPr>
        <w:t>§ 4</w:t>
      </w:r>
    </w:p>
    <w:p w14:paraId="1A665E18" w14:textId="77777777" w:rsidR="005A3581" w:rsidRPr="00980768" w:rsidRDefault="005A3581" w:rsidP="00980768">
      <w:pPr>
        <w:spacing w:after="120" w:line="259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980768">
        <w:rPr>
          <w:rFonts w:ascii="Calibri" w:hAnsi="Calibri" w:cs="Calibri"/>
          <w:b/>
          <w:i/>
          <w:sz w:val="22"/>
          <w:szCs w:val="22"/>
        </w:rPr>
        <w:t>Osoby upoważnione do kontaktu i realizacji umowy</w:t>
      </w:r>
    </w:p>
    <w:p w14:paraId="64349077" w14:textId="307EAE4C" w:rsidR="005A3581" w:rsidRPr="00980768" w:rsidRDefault="005A3581" w:rsidP="004321F1">
      <w:pPr>
        <w:pStyle w:val="Akapitzlist"/>
        <w:widowControl/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 w:line="259" w:lineRule="auto"/>
        <w:ind w:left="284" w:hanging="284"/>
        <w:contextualSpacing w:val="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980768">
        <w:rPr>
          <w:rFonts w:ascii="Calibri" w:eastAsia="Book Antiqua" w:hAnsi="Calibri" w:cs="Calibri"/>
          <w:color w:val="000000"/>
          <w:sz w:val="22"/>
          <w:szCs w:val="22"/>
        </w:rPr>
        <w:t xml:space="preserve">Do celów związanych z realizacją niniejszej umowy, Strony ustalają następujące osoby uprawnione do wzajemnych kontaktów, konsultacji i uzgodnień merytorycznych oraz adresy i numery </w:t>
      </w:r>
      <w:r w:rsidR="009B1240">
        <w:rPr>
          <w:rFonts w:ascii="Calibri" w:eastAsia="Book Antiqua" w:hAnsi="Calibri" w:cs="Calibri"/>
          <w:color w:val="000000"/>
          <w:sz w:val="22"/>
          <w:szCs w:val="22"/>
        </w:rPr>
        <w:br/>
      </w:r>
      <w:r w:rsidRPr="00980768">
        <w:rPr>
          <w:rFonts w:ascii="Calibri" w:eastAsia="Book Antiqua" w:hAnsi="Calibri" w:cs="Calibri"/>
          <w:color w:val="000000"/>
          <w:sz w:val="22"/>
          <w:szCs w:val="22"/>
        </w:rPr>
        <w:t>do przekazywania korespondencji:</w:t>
      </w:r>
    </w:p>
    <w:p w14:paraId="4F970596" w14:textId="77777777" w:rsidR="005A3581" w:rsidRPr="00980768" w:rsidRDefault="005A3581" w:rsidP="004321F1">
      <w:pPr>
        <w:pStyle w:val="Akapitzlist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980768">
        <w:rPr>
          <w:rFonts w:ascii="Calibri" w:eastAsia="Book Antiqua" w:hAnsi="Calibri" w:cs="Calibri"/>
          <w:color w:val="000000"/>
          <w:sz w:val="22"/>
          <w:szCs w:val="22"/>
        </w:rPr>
        <w:t>ze strony Zamawiającego:</w:t>
      </w:r>
    </w:p>
    <w:p w14:paraId="6161906E" w14:textId="24CB65C3" w:rsidR="005A3581" w:rsidRPr="00980768" w:rsidRDefault="005A3581" w:rsidP="00980768">
      <w:pPr>
        <w:spacing w:line="259" w:lineRule="auto"/>
        <w:ind w:firstLine="697"/>
        <w:jc w:val="both"/>
        <w:rPr>
          <w:rFonts w:ascii="Calibri" w:hAnsi="Calibri" w:cs="Calibri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………………………………………………..……………</w:t>
      </w:r>
      <w:r w:rsidR="00980768">
        <w:rPr>
          <w:rFonts w:ascii="Calibri" w:hAnsi="Calibri" w:cs="Calibri"/>
          <w:sz w:val="22"/>
          <w:szCs w:val="22"/>
        </w:rPr>
        <w:t>……</w:t>
      </w:r>
      <w:r w:rsidRPr="00980768">
        <w:rPr>
          <w:rFonts w:ascii="Calibri" w:hAnsi="Calibri" w:cs="Calibri"/>
          <w:sz w:val="22"/>
          <w:szCs w:val="22"/>
        </w:rPr>
        <w:t>…………</w:t>
      </w:r>
    </w:p>
    <w:p w14:paraId="700F187E" w14:textId="4EA8A430" w:rsidR="005A3581" w:rsidRPr="00980768" w:rsidRDefault="005A3581" w:rsidP="00980768">
      <w:pPr>
        <w:spacing w:line="259" w:lineRule="auto"/>
        <w:ind w:firstLine="697"/>
        <w:jc w:val="both"/>
        <w:rPr>
          <w:rFonts w:ascii="Calibri" w:hAnsi="Calibri" w:cs="Calibri"/>
          <w:color w:val="000000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tel. ………………………………, e-mail:</w:t>
      </w:r>
      <w:r w:rsidRPr="00980768">
        <w:rPr>
          <w:rFonts w:ascii="Calibri" w:hAnsi="Calibri" w:cs="Calibri"/>
          <w:color w:val="000000"/>
          <w:sz w:val="22"/>
          <w:szCs w:val="22"/>
          <w:u w:val="single"/>
        </w:rPr>
        <w:t xml:space="preserve"> </w:t>
      </w:r>
      <w:r w:rsidRPr="00980768">
        <w:rPr>
          <w:rFonts w:ascii="Calibri" w:hAnsi="Calibri" w:cs="Calibri"/>
          <w:color w:val="000000"/>
          <w:sz w:val="22"/>
          <w:szCs w:val="22"/>
        </w:rPr>
        <w:t>…………………………..</w:t>
      </w:r>
    </w:p>
    <w:p w14:paraId="0E2B8899" w14:textId="77777777" w:rsidR="005A3581" w:rsidRPr="00980768" w:rsidRDefault="005A3581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77344F1C" w14:textId="77777777" w:rsidR="005A3581" w:rsidRPr="00980768" w:rsidRDefault="005A3581" w:rsidP="004321F1">
      <w:pPr>
        <w:pStyle w:val="Akapitzlist"/>
        <w:widowControl/>
        <w:numPr>
          <w:ilvl w:val="0"/>
          <w:numId w:val="19"/>
        </w:numP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ze strony Wykonawcy:</w:t>
      </w:r>
    </w:p>
    <w:p w14:paraId="6C677E02" w14:textId="573DD441" w:rsidR="005A3581" w:rsidRPr="00980768" w:rsidRDefault="005A3581" w:rsidP="00980768">
      <w:pPr>
        <w:spacing w:line="259" w:lineRule="auto"/>
        <w:ind w:firstLine="697"/>
        <w:jc w:val="both"/>
        <w:rPr>
          <w:rFonts w:ascii="Calibri" w:hAnsi="Calibri" w:cs="Calibri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………………………………………………..……………</w:t>
      </w:r>
      <w:r w:rsidR="00980768">
        <w:rPr>
          <w:rFonts w:ascii="Calibri" w:hAnsi="Calibri" w:cs="Calibri"/>
          <w:sz w:val="22"/>
          <w:szCs w:val="22"/>
        </w:rPr>
        <w:t>…….</w:t>
      </w:r>
      <w:r w:rsidRPr="00980768">
        <w:rPr>
          <w:rFonts w:ascii="Calibri" w:hAnsi="Calibri" w:cs="Calibri"/>
          <w:sz w:val="22"/>
          <w:szCs w:val="22"/>
        </w:rPr>
        <w:t>…………</w:t>
      </w:r>
    </w:p>
    <w:p w14:paraId="5959F82E" w14:textId="77777777" w:rsidR="005A3581" w:rsidRPr="00980768" w:rsidRDefault="005A3581" w:rsidP="00980768">
      <w:pPr>
        <w:spacing w:after="120" w:line="259" w:lineRule="auto"/>
        <w:ind w:firstLine="697"/>
        <w:jc w:val="both"/>
        <w:rPr>
          <w:rFonts w:ascii="Calibri" w:hAnsi="Calibri" w:cs="Calibri"/>
          <w:color w:val="000000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tel. ………………………………, e-mail:</w:t>
      </w:r>
      <w:r w:rsidRPr="00980768">
        <w:rPr>
          <w:rFonts w:ascii="Calibri" w:hAnsi="Calibri" w:cs="Calibri"/>
          <w:color w:val="000000"/>
          <w:sz w:val="22"/>
          <w:szCs w:val="22"/>
          <w:u w:val="single"/>
        </w:rPr>
        <w:t xml:space="preserve"> </w:t>
      </w:r>
      <w:r w:rsidRPr="00980768">
        <w:rPr>
          <w:rFonts w:ascii="Calibri" w:hAnsi="Calibri" w:cs="Calibri"/>
          <w:color w:val="000000"/>
          <w:sz w:val="22"/>
          <w:szCs w:val="22"/>
        </w:rPr>
        <w:t>…………………………..</w:t>
      </w:r>
    </w:p>
    <w:p w14:paraId="130495C7" w14:textId="556D357F" w:rsidR="005A3581" w:rsidRPr="00980768" w:rsidRDefault="005A3581" w:rsidP="004321F1">
      <w:pPr>
        <w:pStyle w:val="Akapitzlist"/>
        <w:widowControl/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284" w:hanging="284"/>
        <w:contextualSpacing w:val="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 xml:space="preserve">Przedmiot umowy będzie realizowany ze strony Wykonawcy przez następującą/e osobę/y (trenera/ów): </w:t>
      </w:r>
      <w:r w:rsidRPr="00980768">
        <w:rPr>
          <w:rFonts w:ascii="Calibri" w:eastAsia="Book Antiqua" w:hAnsi="Calibri" w:cs="Calibri"/>
          <w:sz w:val="22"/>
          <w:szCs w:val="22"/>
        </w:rPr>
        <w:t>………………………………………….……</w:t>
      </w:r>
      <w:r w:rsidR="00980768">
        <w:rPr>
          <w:rFonts w:ascii="Calibri" w:eastAsia="Book Antiqua" w:hAnsi="Calibri" w:cs="Calibri"/>
          <w:sz w:val="22"/>
          <w:szCs w:val="22"/>
        </w:rPr>
        <w:t>……………….</w:t>
      </w:r>
    </w:p>
    <w:p w14:paraId="602BE080" w14:textId="74D54A84" w:rsidR="005A3581" w:rsidRPr="00980768" w:rsidRDefault="005A3581" w:rsidP="004321F1">
      <w:pPr>
        <w:pStyle w:val="Akapitzlist"/>
        <w:widowControl/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284" w:hanging="284"/>
        <w:contextualSpacing w:val="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 xml:space="preserve">Wykonawca może powierzyć realizację przedmiotu umowy innym osobom niż wymienione </w:t>
      </w:r>
      <w:r w:rsidRPr="00980768">
        <w:rPr>
          <w:rFonts w:ascii="Calibri" w:hAnsi="Calibri" w:cs="Calibri"/>
          <w:sz w:val="22"/>
          <w:szCs w:val="22"/>
        </w:rPr>
        <w:br/>
        <w:t xml:space="preserve">w ust. 2 wyłącznie z ważnych powodów i za uprzednią pisemną zgodą Zamawiającego, </w:t>
      </w:r>
      <w:r w:rsidRPr="00980768">
        <w:rPr>
          <w:rFonts w:ascii="Calibri" w:hAnsi="Calibri" w:cs="Calibri"/>
          <w:sz w:val="22"/>
          <w:szCs w:val="22"/>
        </w:rPr>
        <w:br/>
        <w:t>pod warunkiem posiadania przez te osoby odpowiednich kwalifikacji oraz doświadczenia zawodowego</w:t>
      </w:r>
      <w:r w:rsidR="00980768" w:rsidRPr="00980768">
        <w:rPr>
          <w:rFonts w:ascii="Calibri" w:hAnsi="Calibri" w:cs="Calibri"/>
          <w:sz w:val="22"/>
          <w:szCs w:val="22"/>
        </w:rPr>
        <w:t>, zgodnie z wymogami zawartymi w Dokumentach Zamówienia.</w:t>
      </w:r>
    </w:p>
    <w:p w14:paraId="3061EB13" w14:textId="77777777" w:rsidR="00DF4C38" w:rsidRPr="00D41AB8" w:rsidRDefault="00DF4C38" w:rsidP="00D41AB8">
      <w:pPr>
        <w:widowControl/>
        <w:suppressAutoHyphens/>
        <w:autoSpaceDE/>
        <w:autoSpaceDN/>
        <w:adjustRightInd/>
        <w:spacing w:line="259" w:lineRule="auto"/>
        <w:ind w:left="708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9689D76" w14:textId="6722F90E" w:rsidR="00D41AB8" w:rsidRPr="00D41AB8" w:rsidRDefault="00D41AB8" w:rsidP="00D41AB8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Calibri" w:eastAsia="Book Antiqua" w:hAnsi="Calibri" w:cs="Calibri"/>
          <w:b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color w:val="000000"/>
          <w:sz w:val="22"/>
          <w:szCs w:val="22"/>
        </w:rPr>
        <w:t>§ 5</w:t>
      </w:r>
    </w:p>
    <w:p w14:paraId="1D6DA80A" w14:textId="77777777" w:rsidR="00D41AB8" w:rsidRPr="00D41AB8" w:rsidRDefault="00D41AB8" w:rsidP="00D41AB8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jc w:val="center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D41AB8">
        <w:rPr>
          <w:rFonts w:ascii="Calibri" w:hAnsi="Calibri" w:cs="Calibri"/>
          <w:b/>
          <w:i/>
          <w:color w:val="000000"/>
          <w:sz w:val="22"/>
          <w:szCs w:val="22"/>
        </w:rPr>
        <w:t>Wynagrodzenie i warunki płatności</w:t>
      </w:r>
    </w:p>
    <w:p w14:paraId="12D437E4" w14:textId="43B97FFA" w:rsidR="00D41AB8" w:rsidRPr="00D41AB8" w:rsidRDefault="00D41AB8" w:rsidP="004321F1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after="120" w:line="259" w:lineRule="auto"/>
        <w:ind w:left="340" w:hanging="340"/>
        <w:jc w:val="both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D41AB8">
        <w:rPr>
          <w:rFonts w:ascii="Calibri" w:hAnsi="Calibri" w:cs="Calibri"/>
          <w:sz w:val="22"/>
          <w:szCs w:val="22"/>
        </w:rPr>
        <w:t>Za wykonanie przedmiotu</w:t>
      </w:r>
      <w:r w:rsidRPr="00D41AB8">
        <w:rPr>
          <w:rFonts w:ascii="Calibri" w:hAnsi="Calibri" w:cs="Calibri"/>
          <w:b/>
          <w:sz w:val="22"/>
          <w:szCs w:val="22"/>
        </w:rPr>
        <w:t xml:space="preserve"> </w:t>
      </w:r>
      <w:r w:rsidRPr="00D41AB8">
        <w:rPr>
          <w:rFonts w:ascii="Calibri" w:hAnsi="Calibri" w:cs="Calibri"/>
          <w:sz w:val="22"/>
          <w:szCs w:val="22"/>
        </w:rPr>
        <w:t>umowy określonego w §</w:t>
      </w:r>
      <w:r w:rsidRPr="00D41AB8">
        <w:rPr>
          <w:rFonts w:ascii="Calibri" w:hAnsi="Calibri" w:cs="Calibri"/>
          <w:b/>
          <w:sz w:val="22"/>
          <w:szCs w:val="22"/>
        </w:rPr>
        <w:t xml:space="preserve"> </w:t>
      </w:r>
      <w:r w:rsidRPr="00D41AB8">
        <w:rPr>
          <w:rFonts w:ascii="Calibri" w:hAnsi="Calibri" w:cs="Calibri"/>
          <w:sz w:val="22"/>
          <w:szCs w:val="22"/>
        </w:rPr>
        <w:t>1 Wykonawcy przysługuje od Zamawiającego wynagrodzenie w wysokości</w:t>
      </w:r>
      <w:r w:rsidRPr="00D41AB8">
        <w:rPr>
          <w:rFonts w:ascii="Calibri" w:eastAsia="Book Antiqua" w:hAnsi="Calibri" w:cs="Calibri"/>
          <w:color w:val="000000"/>
          <w:sz w:val="22"/>
          <w:szCs w:val="22"/>
        </w:rPr>
        <w:t>:</w:t>
      </w:r>
    </w:p>
    <w:p w14:paraId="5F1EB59A" w14:textId="5316A73A" w:rsidR="00D41AB8" w:rsidRPr="00D41AB8" w:rsidRDefault="00D41AB8" w:rsidP="004321F1">
      <w:pPr>
        <w:pStyle w:val="Bezodstpw"/>
        <w:numPr>
          <w:ilvl w:val="0"/>
          <w:numId w:val="24"/>
        </w:numPr>
        <w:spacing w:line="259" w:lineRule="auto"/>
        <w:ind w:left="680" w:hanging="340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D41AB8">
        <w:rPr>
          <w:rFonts w:cs="Calibri"/>
          <w:b/>
          <w:bCs/>
          <w:color w:val="000000"/>
        </w:rPr>
        <w:t>w zakresie zadania 1</w:t>
      </w:r>
      <w:r w:rsidRPr="00D41AB8">
        <w:rPr>
          <w:rFonts w:cs="Calibri"/>
          <w:b/>
          <w:bCs/>
        </w:rPr>
        <w:t>: *</w:t>
      </w:r>
    </w:p>
    <w:p w14:paraId="3621FE70" w14:textId="17FE99C9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……………………………………..……… zł brutto</w:t>
      </w:r>
    </w:p>
    <w:p w14:paraId="512AF0C5" w14:textId="77777777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(słownie: ……………………. złotych 00/100)</w:t>
      </w:r>
    </w:p>
    <w:p w14:paraId="26796E62" w14:textId="666A8517" w:rsidR="00D41AB8" w:rsidRPr="00D41AB8" w:rsidRDefault="00D41AB8" w:rsidP="004321F1">
      <w:pPr>
        <w:pStyle w:val="Bezodstpw"/>
        <w:numPr>
          <w:ilvl w:val="0"/>
          <w:numId w:val="24"/>
        </w:numPr>
        <w:spacing w:line="259" w:lineRule="auto"/>
        <w:ind w:left="680" w:hanging="340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D41AB8">
        <w:rPr>
          <w:rFonts w:cs="Calibri"/>
          <w:b/>
          <w:bCs/>
          <w:color w:val="000000"/>
        </w:rPr>
        <w:t>w zakresie zadania 2</w:t>
      </w:r>
      <w:r w:rsidRPr="00D41AB8">
        <w:rPr>
          <w:rFonts w:cs="Calibri"/>
          <w:b/>
          <w:bCs/>
        </w:rPr>
        <w:t>: *</w:t>
      </w:r>
    </w:p>
    <w:p w14:paraId="1B8C64B2" w14:textId="771839B1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…………………………………..………… zł brutto</w:t>
      </w:r>
    </w:p>
    <w:p w14:paraId="73FFB1E4" w14:textId="77777777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(słownie: ……………………. złotych 00/100)</w:t>
      </w:r>
    </w:p>
    <w:p w14:paraId="4D132014" w14:textId="43BFBE9C" w:rsidR="00D41AB8" w:rsidRPr="00D41AB8" w:rsidRDefault="00D41AB8" w:rsidP="004321F1">
      <w:pPr>
        <w:pStyle w:val="Bezodstpw"/>
        <w:numPr>
          <w:ilvl w:val="0"/>
          <w:numId w:val="24"/>
        </w:numPr>
        <w:spacing w:line="259" w:lineRule="auto"/>
        <w:ind w:left="680" w:hanging="340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D41AB8">
        <w:rPr>
          <w:rFonts w:cs="Calibri"/>
          <w:b/>
          <w:bCs/>
          <w:color w:val="000000"/>
        </w:rPr>
        <w:t>w zakresie zadania 3</w:t>
      </w:r>
      <w:r w:rsidRPr="00D41AB8">
        <w:rPr>
          <w:rFonts w:cs="Calibri"/>
          <w:b/>
          <w:bCs/>
        </w:rPr>
        <w:t>: *</w:t>
      </w:r>
    </w:p>
    <w:p w14:paraId="71C2847E" w14:textId="77777777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…………………………………..………… zł brutto</w:t>
      </w:r>
    </w:p>
    <w:p w14:paraId="4E61BED3" w14:textId="77777777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(słownie: ……………………. złotych 00/100)</w:t>
      </w:r>
    </w:p>
    <w:p w14:paraId="2E004130" w14:textId="4A9A3C71" w:rsidR="00D41AB8" w:rsidRPr="00D41AB8" w:rsidRDefault="00D41AB8" w:rsidP="004321F1">
      <w:pPr>
        <w:pStyle w:val="Bezodstpw"/>
        <w:numPr>
          <w:ilvl w:val="0"/>
          <w:numId w:val="24"/>
        </w:numPr>
        <w:spacing w:line="259" w:lineRule="auto"/>
        <w:ind w:left="680" w:hanging="340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D41AB8">
        <w:rPr>
          <w:rFonts w:cs="Calibri"/>
          <w:b/>
          <w:bCs/>
          <w:color w:val="000000"/>
        </w:rPr>
        <w:t>w zakresie zadania 4</w:t>
      </w:r>
      <w:r w:rsidRPr="00D41AB8">
        <w:rPr>
          <w:rFonts w:cs="Calibri"/>
          <w:b/>
          <w:bCs/>
        </w:rPr>
        <w:t>: *</w:t>
      </w:r>
    </w:p>
    <w:p w14:paraId="5AD19219" w14:textId="77777777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…………………………………..………… zł brutto</w:t>
      </w:r>
    </w:p>
    <w:p w14:paraId="34DEA3BF" w14:textId="77777777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(słownie: ……………………. złotych 00/100)</w:t>
      </w:r>
    </w:p>
    <w:p w14:paraId="0A459186" w14:textId="0D333850" w:rsidR="00D41AB8" w:rsidRPr="00D41AB8" w:rsidRDefault="00D41AB8" w:rsidP="004321F1">
      <w:pPr>
        <w:pStyle w:val="Bezodstpw"/>
        <w:numPr>
          <w:ilvl w:val="0"/>
          <w:numId w:val="24"/>
        </w:numPr>
        <w:spacing w:line="259" w:lineRule="auto"/>
        <w:ind w:left="680" w:hanging="340"/>
        <w:jc w:val="both"/>
        <w:rPr>
          <w:rFonts w:eastAsiaTheme="minorHAnsi" w:cs="Calibri"/>
          <w:b/>
          <w:bCs/>
          <w:color w:val="000000"/>
          <w:kern w:val="2"/>
          <w:lang w:eastAsia="en-US"/>
          <w14:ligatures w14:val="standardContextual"/>
        </w:rPr>
      </w:pPr>
      <w:r w:rsidRPr="00D41AB8">
        <w:rPr>
          <w:rFonts w:cs="Calibri"/>
          <w:b/>
          <w:bCs/>
          <w:color w:val="000000"/>
        </w:rPr>
        <w:t>w zakresie zadania 5</w:t>
      </w:r>
      <w:r w:rsidRPr="00D41AB8">
        <w:rPr>
          <w:rFonts w:cs="Calibri"/>
          <w:b/>
          <w:bCs/>
        </w:rPr>
        <w:t>: *</w:t>
      </w:r>
    </w:p>
    <w:p w14:paraId="29EC657F" w14:textId="77777777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…………………………………..………… zł brutto</w:t>
      </w:r>
    </w:p>
    <w:p w14:paraId="6CFE8C3B" w14:textId="77777777" w:rsidR="00D41AB8" w:rsidRPr="00D41AB8" w:rsidRDefault="00D41AB8" w:rsidP="00D41AB8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ind w:left="371" w:firstLine="309"/>
        <w:rPr>
          <w:rFonts w:ascii="Calibri" w:eastAsia="Book Antiqua" w:hAnsi="Calibri" w:cs="Calibri"/>
          <w:b/>
          <w:iCs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b/>
          <w:iCs/>
          <w:color w:val="000000"/>
          <w:sz w:val="22"/>
          <w:szCs w:val="22"/>
        </w:rPr>
        <w:t>(słownie: ……………………. złotych 00/100)</w:t>
      </w:r>
    </w:p>
    <w:p w14:paraId="14C9A3B7" w14:textId="5478CF26" w:rsidR="00D41AB8" w:rsidRPr="00D41AB8" w:rsidRDefault="00D41AB8" w:rsidP="00D41AB8">
      <w:pPr>
        <w:widowControl/>
        <w:autoSpaceDE/>
        <w:autoSpaceDN/>
        <w:adjustRightInd/>
        <w:spacing w:after="120" w:line="259" w:lineRule="auto"/>
        <w:ind w:left="34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D41AB8">
        <w:rPr>
          <w:rFonts w:ascii="Calibri" w:hAnsi="Calibri" w:cs="Calibri"/>
          <w:i/>
          <w:iCs/>
          <w:sz w:val="22"/>
          <w:szCs w:val="22"/>
          <w:u w:val="single"/>
        </w:rPr>
        <w:t>/* stosownie do zakresu złożonej i wybranej oferty/</w:t>
      </w:r>
    </w:p>
    <w:p w14:paraId="57E26781" w14:textId="201F2935" w:rsidR="00D41AB8" w:rsidRPr="00D41AB8" w:rsidRDefault="00D41AB8" w:rsidP="004321F1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color w:val="000000"/>
          <w:sz w:val="22"/>
          <w:szCs w:val="22"/>
        </w:rPr>
        <w:lastRenderedPageBreak/>
        <w:t xml:space="preserve">Wynagrodzenie, o którym mowa w ust. 1, obejmuje wszelkie koszty i czynności Wykonawcy związane z realizacją przedmiotu umowy, </w:t>
      </w:r>
      <w:r>
        <w:rPr>
          <w:rFonts w:ascii="Calibri" w:eastAsia="Book Antiqua" w:hAnsi="Calibri" w:cs="Calibri"/>
          <w:color w:val="000000"/>
          <w:sz w:val="22"/>
          <w:szCs w:val="22"/>
        </w:rPr>
        <w:t xml:space="preserve">w tym </w:t>
      </w:r>
      <w:r w:rsidRPr="00D41AB8">
        <w:rPr>
          <w:rFonts w:ascii="Calibri" w:eastAsia="Book Antiqua" w:hAnsi="Calibri" w:cs="Calibri"/>
          <w:color w:val="000000"/>
          <w:sz w:val="22"/>
          <w:szCs w:val="22"/>
        </w:rPr>
        <w:t>w szczególności:</w:t>
      </w:r>
    </w:p>
    <w:p w14:paraId="23A9B4AE" w14:textId="30BEF529" w:rsidR="00D41AB8" w:rsidRPr="00D41AB8" w:rsidRDefault="00D41AB8" w:rsidP="004321F1">
      <w:pPr>
        <w:pStyle w:val="Akapitzlist"/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sz w:val="22"/>
          <w:szCs w:val="22"/>
        </w:rPr>
      </w:pPr>
      <w:r w:rsidRPr="00D41AB8">
        <w:rPr>
          <w:rFonts w:ascii="Calibri" w:eastAsia="Book Antiqua" w:hAnsi="Calibri" w:cs="Calibri"/>
          <w:sz w:val="22"/>
          <w:szCs w:val="22"/>
        </w:rPr>
        <w:t>wynagrodzeni</w:t>
      </w:r>
      <w:r>
        <w:rPr>
          <w:rFonts w:ascii="Calibri" w:eastAsia="Book Antiqua" w:hAnsi="Calibri" w:cs="Calibri"/>
          <w:sz w:val="22"/>
          <w:szCs w:val="22"/>
        </w:rPr>
        <w:t>e</w:t>
      </w:r>
      <w:r w:rsidRPr="00D41AB8">
        <w:rPr>
          <w:rFonts w:ascii="Calibri" w:eastAsia="Book Antiqua" w:hAnsi="Calibri" w:cs="Calibri"/>
          <w:sz w:val="22"/>
          <w:szCs w:val="22"/>
        </w:rPr>
        <w:t xml:space="preserve"> specjalistyczn</w:t>
      </w:r>
      <w:r>
        <w:rPr>
          <w:rFonts w:ascii="Calibri" w:eastAsia="Book Antiqua" w:hAnsi="Calibri" w:cs="Calibri"/>
          <w:sz w:val="22"/>
          <w:szCs w:val="22"/>
        </w:rPr>
        <w:t>ego/</w:t>
      </w:r>
      <w:proofErr w:type="spellStart"/>
      <w:r>
        <w:rPr>
          <w:rFonts w:ascii="Calibri" w:eastAsia="Book Antiqua" w:hAnsi="Calibri" w:cs="Calibri"/>
          <w:sz w:val="22"/>
          <w:szCs w:val="22"/>
        </w:rPr>
        <w:t>ych</w:t>
      </w:r>
      <w:proofErr w:type="spellEnd"/>
      <w:r w:rsidRPr="00D41AB8">
        <w:rPr>
          <w:rFonts w:ascii="Calibri" w:eastAsia="Book Antiqua" w:hAnsi="Calibri" w:cs="Calibri"/>
          <w:sz w:val="22"/>
          <w:szCs w:val="22"/>
        </w:rPr>
        <w:t xml:space="preserve"> trener</w:t>
      </w:r>
      <w:r>
        <w:rPr>
          <w:rFonts w:ascii="Calibri" w:eastAsia="Book Antiqua" w:hAnsi="Calibri" w:cs="Calibri"/>
          <w:sz w:val="22"/>
          <w:szCs w:val="22"/>
        </w:rPr>
        <w:t>a/</w:t>
      </w:r>
      <w:r w:rsidRPr="00D41AB8">
        <w:rPr>
          <w:rFonts w:ascii="Calibri" w:eastAsia="Book Antiqua" w:hAnsi="Calibri" w:cs="Calibri"/>
          <w:sz w:val="22"/>
          <w:szCs w:val="22"/>
        </w:rPr>
        <w:t xml:space="preserve">ów; </w:t>
      </w:r>
    </w:p>
    <w:p w14:paraId="4B20A303" w14:textId="77777777" w:rsidR="00C95338" w:rsidRPr="00C95338" w:rsidRDefault="00D41AB8" w:rsidP="004321F1">
      <w:pPr>
        <w:pStyle w:val="Akapitzlist"/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sz w:val="22"/>
          <w:szCs w:val="22"/>
        </w:rPr>
      </w:pPr>
      <w:r w:rsidRPr="00D41AB8">
        <w:rPr>
          <w:rFonts w:ascii="Calibri" w:eastAsia="Book Antiqua" w:hAnsi="Calibri" w:cs="Calibri"/>
          <w:sz w:val="22"/>
          <w:szCs w:val="22"/>
        </w:rPr>
        <w:t xml:space="preserve">dojazd trenerów; </w:t>
      </w:r>
      <w:r w:rsidR="00C95338" w:rsidRPr="00C95338">
        <w:rPr>
          <w:rFonts w:ascii="Calibri" w:eastAsia="Book Antiqua" w:hAnsi="Calibri" w:cs="Calibri"/>
          <w:sz w:val="22"/>
          <w:szCs w:val="22"/>
        </w:rPr>
        <w:t xml:space="preserve">* </w:t>
      </w:r>
      <w:r w:rsidR="00C95338" w:rsidRPr="00C95338">
        <w:rPr>
          <w:rFonts w:ascii="Calibri" w:eastAsia="Book Antiqua" w:hAnsi="Calibri" w:cs="Calibri"/>
          <w:i/>
          <w:iCs/>
          <w:u w:val="single"/>
        </w:rPr>
        <w:t>/* dotyczy zadania 4 i 5/</w:t>
      </w:r>
    </w:p>
    <w:p w14:paraId="4A09EE31" w14:textId="6A9374DB" w:rsidR="00C95338" w:rsidRPr="00C95338" w:rsidRDefault="00D41AB8" w:rsidP="004321F1">
      <w:pPr>
        <w:pStyle w:val="Akapitzlist"/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sz w:val="22"/>
          <w:szCs w:val="22"/>
        </w:rPr>
      </w:pPr>
      <w:r w:rsidRPr="00D41AB8">
        <w:rPr>
          <w:rFonts w:ascii="Calibri" w:eastAsia="Book Antiqua" w:hAnsi="Calibri" w:cs="Calibri"/>
          <w:sz w:val="22"/>
          <w:szCs w:val="22"/>
        </w:rPr>
        <w:t>prowadzenie list obecności</w:t>
      </w:r>
      <w:r w:rsidR="00C95338">
        <w:rPr>
          <w:rFonts w:ascii="Calibri" w:eastAsia="Book Antiqua" w:hAnsi="Calibri" w:cs="Calibri"/>
          <w:sz w:val="22"/>
          <w:szCs w:val="22"/>
        </w:rPr>
        <w:t xml:space="preserve"> uczestników;</w:t>
      </w:r>
      <w:r w:rsidR="00C95338" w:rsidRPr="00C95338">
        <w:rPr>
          <w:rFonts w:ascii="Calibri" w:eastAsia="Book Antiqua" w:hAnsi="Calibri" w:cs="Calibri"/>
          <w:sz w:val="22"/>
          <w:szCs w:val="22"/>
        </w:rPr>
        <w:t xml:space="preserve"> * </w:t>
      </w:r>
      <w:r w:rsidR="00C95338" w:rsidRPr="00C95338">
        <w:rPr>
          <w:rFonts w:ascii="Calibri" w:eastAsia="Book Antiqua" w:hAnsi="Calibri" w:cs="Calibri"/>
          <w:i/>
          <w:iCs/>
          <w:u w:val="single"/>
        </w:rPr>
        <w:t>/* dotyczy zadania 4 i 5/</w:t>
      </w:r>
    </w:p>
    <w:p w14:paraId="4B3EA51C" w14:textId="77777777" w:rsidR="00D41AB8" w:rsidRPr="00D41AB8" w:rsidRDefault="00D41AB8" w:rsidP="004321F1">
      <w:pPr>
        <w:pStyle w:val="Akapitzlist"/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sz w:val="22"/>
          <w:szCs w:val="22"/>
        </w:rPr>
      </w:pPr>
      <w:r w:rsidRPr="00D41AB8">
        <w:rPr>
          <w:rFonts w:ascii="Calibri" w:eastAsia="Book Antiqua" w:hAnsi="Calibri" w:cs="Calibri"/>
          <w:sz w:val="22"/>
          <w:szCs w:val="22"/>
        </w:rPr>
        <w:t>materiały szkoleniowe dla każdego uczestnika;</w:t>
      </w:r>
    </w:p>
    <w:p w14:paraId="6A6586F6" w14:textId="68748A41" w:rsidR="00D41AB8" w:rsidRPr="00C95338" w:rsidRDefault="00D41AB8" w:rsidP="004321F1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sz w:val="22"/>
          <w:szCs w:val="22"/>
        </w:rPr>
        <w:t>certyfikaty (zaświadczenia) dla każdego uczestnika</w:t>
      </w:r>
    </w:p>
    <w:p w14:paraId="536F6E20" w14:textId="5163208A" w:rsidR="00C95338" w:rsidRPr="00C95338" w:rsidRDefault="00C95338" w:rsidP="00C95338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6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>
        <w:rPr>
          <w:rFonts w:ascii="Calibri" w:eastAsia="Book Antiqua" w:hAnsi="Calibri" w:cs="Calibri"/>
          <w:color w:val="000000"/>
          <w:sz w:val="22"/>
          <w:szCs w:val="22"/>
        </w:rPr>
        <w:t>i nie będzie podlegać zmianom przez cały okres realizacji umowy.</w:t>
      </w:r>
    </w:p>
    <w:p w14:paraId="613F19F3" w14:textId="77777777" w:rsidR="00F82390" w:rsidRPr="009B1240" w:rsidRDefault="00F82390" w:rsidP="004321F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D41AB8">
        <w:rPr>
          <w:rFonts w:ascii="Calibri" w:eastAsia="Book Antiqua" w:hAnsi="Calibri" w:cs="Calibri"/>
          <w:sz w:val="22"/>
          <w:szCs w:val="22"/>
        </w:rPr>
        <w:t>Płatność z tytułu przedmiotu umowy nastąpi jednorazowo, po przeprowadzeniu szkoleni</w:t>
      </w:r>
      <w:r>
        <w:rPr>
          <w:rFonts w:ascii="Calibri" w:eastAsia="Book Antiqua" w:hAnsi="Calibri" w:cs="Calibri"/>
          <w:sz w:val="22"/>
          <w:szCs w:val="22"/>
        </w:rPr>
        <w:t>a</w:t>
      </w:r>
      <w:r w:rsidRPr="00D41AB8">
        <w:rPr>
          <w:rFonts w:ascii="Calibri" w:eastAsia="Book Antiqua" w:hAnsi="Calibri" w:cs="Calibri"/>
          <w:sz w:val="22"/>
          <w:szCs w:val="22"/>
        </w:rPr>
        <w:t xml:space="preserve">, </w:t>
      </w:r>
      <w:r>
        <w:rPr>
          <w:rFonts w:ascii="Calibri" w:eastAsia="Book Antiqua" w:hAnsi="Calibri" w:cs="Calibri"/>
          <w:sz w:val="22"/>
          <w:szCs w:val="22"/>
        </w:rPr>
        <w:br/>
      </w:r>
      <w:r w:rsidRPr="00F82390">
        <w:rPr>
          <w:rFonts w:ascii="Calibri" w:hAnsi="Calibri" w:cs="Calibri"/>
          <w:sz w:val="22"/>
          <w:szCs w:val="22"/>
        </w:rPr>
        <w:t>w terminie 30 (trzydziestu) dni licząc od dnia następnego po dacie wystawienia faktury w postaci elektronicznej ustrukturyzowanej przy użyciu Krajowego Systemu e-Faktur (dalej: „</w:t>
      </w:r>
      <w:proofErr w:type="spellStart"/>
      <w:r w:rsidRPr="00F82390">
        <w:rPr>
          <w:rFonts w:ascii="Calibri" w:hAnsi="Calibri" w:cs="Calibri"/>
          <w:sz w:val="22"/>
          <w:szCs w:val="22"/>
        </w:rPr>
        <w:t>KSeF</w:t>
      </w:r>
      <w:proofErr w:type="spellEnd"/>
      <w:r w:rsidRPr="00F82390">
        <w:rPr>
          <w:rFonts w:ascii="Calibri" w:hAnsi="Calibri" w:cs="Calibri"/>
          <w:sz w:val="22"/>
          <w:szCs w:val="22"/>
        </w:rPr>
        <w:t>”), na rachunek bankowy Wykonawcy wskazany na dokumencie rozliczeniowym. Fakturę należy wystawić na RPWIK Tychy S.A.</w:t>
      </w:r>
    </w:p>
    <w:p w14:paraId="763E7398" w14:textId="4FAB6F59" w:rsidR="0054049C" w:rsidRPr="0054049C" w:rsidRDefault="00F82390" w:rsidP="004321F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>Podstawą do wystawienia faktury będzie podpisany obustronny protokół odbioru przedmiotu umowy, przy czym Wykonawca zobowiązany jest przed jego podpisaniem przekazać Zamawiającemu odpowiednio listy obecności uczestników oraz imienne certyfikaty (zaświadczenia)</w:t>
      </w:r>
      <w:r w:rsidR="009B1240">
        <w:rPr>
          <w:rFonts w:ascii="Calibri" w:eastAsia="Book Antiqua" w:hAnsi="Calibri" w:cs="Calibri"/>
          <w:sz w:val="22"/>
          <w:szCs w:val="22"/>
        </w:rPr>
        <w:t xml:space="preserve"> potwierdzające ukończenie szkolenia</w:t>
      </w:r>
      <w:r w:rsidRPr="00F82390">
        <w:rPr>
          <w:rFonts w:ascii="Calibri" w:eastAsia="Book Antiqua" w:hAnsi="Calibri" w:cs="Calibri"/>
          <w:sz w:val="22"/>
          <w:szCs w:val="22"/>
        </w:rPr>
        <w:t xml:space="preserve">, zgodnie z </w:t>
      </w:r>
      <w:r w:rsidRPr="009B1240">
        <w:rPr>
          <w:rFonts w:ascii="Calibri" w:eastAsia="Book Antiqua" w:hAnsi="Calibri" w:cs="Calibri"/>
          <w:sz w:val="22"/>
          <w:szCs w:val="22"/>
        </w:rPr>
        <w:t xml:space="preserve">§ 1 ust. 3 pkt </w:t>
      </w:r>
      <w:r w:rsidR="009B1240" w:rsidRPr="009B1240">
        <w:rPr>
          <w:rFonts w:ascii="Calibri" w:eastAsia="Book Antiqua" w:hAnsi="Calibri" w:cs="Calibri"/>
          <w:sz w:val="22"/>
          <w:szCs w:val="22"/>
        </w:rPr>
        <w:t>2 i 4</w:t>
      </w:r>
      <w:r w:rsidRPr="009B1240">
        <w:rPr>
          <w:rFonts w:ascii="Calibri" w:eastAsia="Book Antiqua" w:hAnsi="Calibri" w:cs="Calibri"/>
          <w:sz w:val="22"/>
          <w:szCs w:val="22"/>
        </w:rPr>
        <w:t xml:space="preserve"> umowy.</w:t>
      </w:r>
      <w:r w:rsidR="0054049C">
        <w:rPr>
          <w:rFonts w:ascii="Calibri" w:eastAsia="Book Antiqua" w:hAnsi="Calibri" w:cs="Calibri"/>
          <w:sz w:val="22"/>
          <w:szCs w:val="22"/>
        </w:rPr>
        <w:t xml:space="preserve"> </w:t>
      </w:r>
      <w:r w:rsidR="0054049C" w:rsidRPr="0054049C">
        <w:rPr>
          <w:rFonts w:ascii="Calibri" w:hAnsi="Calibri" w:cs="Calibri"/>
          <w:color w:val="000000"/>
          <w:sz w:val="22"/>
          <w:szCs w:val="22"/>
        </w:rPr>
        <w:t>Zamawiający może odmówić podpisania protokołu odbioru wyłącznie w przypadku stwierdzenia istotnych nieprawidłowości w realizacji przedmiotu umowy.</w:t>
      </w:r>
    </w:p>
    <w:p w14:paraId="06644EB9" w14:textId="53593519" w:rsidR="00F82390" w:rsidRPr="00D41AB8" w:rsidRDefault="00F82390" w:rsidP="004321F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57" w:hanging="357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sz w:val="22"/>
          <w:szCs w:val="22"/>
        </w:rPr>
        <w:t xml:space="preserve">Faktura wystawiona przed datą zatwierdzenia protokołu przez uprawnionego przedstawiciela Zamawiającego lub na kwotę niezgodną z protokołem odbioru lub wobec braku dokumentów, </w:t>
      </w:r>
      <w:r>
        <w:rPr>
          <w:rFonts w:ascii="Calibri" w:eastAsia="Book Antiqua" w:hAnsi="Calibri" w:cs="Calibri"/>
          <w:sz w:val="22"/>
          <w:szCs w:val="22"/>
        </w:rPr>
        <w:br/>
      </w:r>
      <w:r w:rsidRPr="00D41AB8">
        <w:rPr>
          <w:rFonts w:ascii="Calibri" w:eastAsia="Book Antiqua" w:hAnsi="Calibri" w:cs="Calibri"/>
          <w:sz w:val="22"/>
          <w:szCs w:val="22"/>
        </w:rPr>
        <w:t>o których mowa w ust. 4 do czasu sporządzenia właściwych korekt, nie będzie stanowiła podstawy do zapłaty wynagrodzenia za realizację przedmiotu umowy.</w:t>
      </w:r>
    </w:p>
    <w:p w14:paraId="7C2EEEBB" w14:textId="2F6204DF" w:rsidR="00F82390" w:rsidRPr="00F82390" w:rsidRDefault="00F82390" w:rsidP="004321F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CA01D9">
        <w:rPr>
          <w:rFonts w:ascii="Calibri" w:hAnsi="Calibri" w:cs="Calibri"/>
          <w:sz w:val="22"/>
          <w:szCs w:val="22"/>
        </w:rPr>
        <w:t xml:space="preserve">Zamawiający nie wyraża zgody na otrzymywanie wizualizacji faktury ustrukturyzowanej pocztą elektroniczną, skanem, faksem lub innym komunikatorem, za wyjątkiem niedostępności lub awarii </w:t>
      </w:r>
      <w:proofErr w:type="spellStart"/>
      <w:r w:rsidRPr="00CA01D9">
        <w:rPr>
          <w:rFonts w:ascii="Calibri" w:hAnsi="Calibri" w:cs="Calibri"/>
          <w:sz w:val="22"/>
          <w:szCs w:val="22"/>
        </w:rPr>
        <w:t>KSeF</w:t>
      </w:r>
      <w:proofErr w:type="spellEnd"/>
      <w:r w:rsidRPr="00CA01D9">
        <w:rPr>
          <w:rFonts w:ascii="Calibri" w:hAnsi="Calibri" w:cs="Calibri"/>
          <w:sz w:val="22"/>
          <w:szCs w:val="22"/>
        </w:rPr>
        <w:t>, o której mowa w art. 106ne ustawy</w:t>
      </w:r>
      <w:r w:rsidRPr="00F82390">
        <w:rPr>
          <w:rFonts w:ascii="Calibri" w:hAnsi="Calibri" w:cs="Calibri"/>
          <w:color w:val="000000"/>
          <w:sz w:val="22"/>
          <w:szCs w:val="22"/>
        </w:rPr>
        <w:t xml:space="preserve"> z dnia 11 marca 2004 r. o podatku od towarów i usług (</w:t>
      </w:r>
      <w:proofErr w:type="spellStart"/>
      <w:r w:rsidRPr="00F82390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Pr="00F82390">
        <w:rPr>
          <w:rFonts w:ascii="Calibri" w:hAnsi="Calibri" w:cs="Calibri"/>
          <w:color w:val="000000"/>
          <w:sz w:val="22"/>
          <w:szCs w:val="22"/>
        </w:rPr>
        <w:t xml:space="preserve">. Dz. U. z 2025 r. poz. 775 z </w:t>
      </w:r>
      <w:proofErr w:type="spellStart"/>
      <w:r w:rsidRPr="00F82390">
        <w:rPr>
          <w:rFonts w:ascii="Calibri" w:hAnsi="Calibri" w:cs="Calibri"/>
          <w:color w:val="000000"/>
          <w:sz w:val="22"/>
          <w:szCs w:val="22"/>
        </w:rPr>
        <w:t>późn</w:t>
      </w:r>
      <w:proofErr w:type="spellEnd"/>
      <w:r w:rsidRPr="00F82390">
        <w:rPr>
          <w:rFonts w:ascii="Calibri" w:hAnsi="Calibri" w:cs="Calibri"/>
          <w:color w:val="000000"/>
          <w:sz w:val="22"/>
          <w:szCs w:val="22"/>
        </w:rPr>
        <w:t>. zm.).</w:t>
      </w:r>
    </w:p>
    <w:p w14:paraId="4D695D91" w14:textId="2A5D7396" w:rsidR="00F82390" w:rsidRPr="00F82390" w:rsidRDefault="00F82390" w:rsidP="004321F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CA01D9">
        <w:rPr>
          <w:rFonts w:ascii="Calibri" w:hAnsi="Calibri" w:cs="Calibri"/>
          <w:sz w:val="22"/>
          <w:szCs w:val="22"/>
        </w:rPr>
        <w:t xml:space="preserve">W sytuacji wymienionej w ust. </w:t>
      </w:r>
      <w:r>
        <w:rPr>
          <w:rFonts w:ascii="Calibri" w:hAnsi="Calibri" w:cs="Calibri"/>
          <w:sz w:val="22"/>
          <w:szCs w:val="22"/>
        </w:rPr>
        <w:t>6</w:t>
      </w:r>
      <w:r w:rsidRPr="00CA01D9">
        <w:rPr>
          <w:rFonts w:ascii="Calibri" w:hAnsi="Calibri" w:cs="Calibri"/>
          <w:sz w:val="22"/>
          <w:szCs w:val="22"/>
        </w:rPr>
        <w:t xml:space="preserve"> wizualizację faktury ustrukturyzowanej wraz z kodem QR oraz numerem identyfikacyjnym </w:t>
      </w:r>
      <w:proofErr w:type="spellStart"/>
      <w:r w:rsidRPr="00CA01D9">
        <w:rPr>
          <w:rFonts w:ascii="Calibri" w:hAnsi="Calibri" w:cs="Calibri"/>
          <w:sz w:val="22"/>
          <w:szCs w:val="22"/>
        </w:rPr>
        <w:t>KSeF</w:t>
      </w:r>
      <w:proofErr w:type="spellEnd"/>
      <w:r w:rsidRPr="00CA01D9">
        <w:rPr>
          <w:rFonts w:ascii="Calibri" w:hAnsi="Calibri" w:cs="Calibri"/>
          <w:sz w:val="22"/>
          <w:szCs w:val="22"/>
        </w:rPr>
        <w:t xml:space="preserve"> należy przesłać na adres poczty </w:t>
      </w:r>
      <w:r w:rsidRPr="00F82390">
        <w:rPr>
          <w:rFonts w:ascii="Calibri" w:hAnsi="Calibri" w:cs="Calibri"/>
          <w:sz w:val="22"/>
          <w:szCs w:val="22"/>
        </w:rPr>
        <w:t>elektronicznej</w:t>
      </w:r>
      <w:r w:rsidRPr="00CA01D9">
        <w:rPr>
          <w:rFonts w:ascii="Calibri" w:hAnsi="Calibri" w:cs="Calibri"/>
          <w:sz w:val="22"/>
          <w:szCs w:val="22"/>
        </w:rPr>
        <w:t xml:space="preserve"> Zamawiającego: </w:t>
      </w:r>
      <w:hyperlink r:id="rId7" w:history="1">
        <w:r w:rsidR="00A05A0E" w:rsidRPr="009D65C5">
          <w:rPr>
            <w:rStyle w:val="Hipercze"/>
            <w:rFonts w:ascii="Calibri" w:hAnsi="Calibri" w:cs="Calibri"/>
            <w:sz w:val="22"/>
            <w:szCs w:val="22"/>
          </w:rPr>
          <w:t>efaktura@rpwik.tychy.pl</w:t>
        </w:r>
      </w:hyperlink>
      <w:r w:rsidRPr="00F82390">
        <w:rPr>
          <w:rFonts w:ascii="Calibri" w:hAnsi="Calibri" w:cs="Calibri"/>
          <w:sz w:val="22"/>
          <w:szCs w:val="22"/>
        </w:rPr>
        <w:t xml:space="preserve"> </w:t>
      </w:r>
      <w:r w:rsidRPr="00CA01D9">
        <w:rPr>
          <w:rFonts w:ascii="Calibri" w:hAnsi="Calibri" w:cs="Calibri"/>
          <w:sz w:val="22"/>
          <w:szCs w:val="22"/>
        </w:rPr>
        <w:t xml:space="preserve">niezwłocznie, jednakże nie później niż 3 (trzy) dni po ustaniu niedostępności lub usunięciu awarii </w:t>
      </w:r>
      <w:proofErr w:type="spellStart"/>
      <w:r w:rsidRPr="00CA01D9">
        <w:rPr>
          <w:rFonts w:ascii="Calibri" w:hAnsi="Calibri" w:cs="Calibri"/>
          <w:sz w:val="22"/>
          <w:szCs w:val="22"/>
        </w:rPr>
        <w:t>KSeF</w:t>
      </w:r>
      <w:proofErr w:type="spellEnd"/>
      <w:r w:rsidRPr="00CA01D9">
        <w:rPr>
          <w:rFonts w:ascii="Calibri" w:hAnsi="Calibri" w:cs="Calibri"/>
          <w:sz w:val="22"/>
          <w:szCs w:val="22"/>
        </w:rPr>
        <w:t>.</w:t>
      </w:r>
    </w:p>
    <w:p w14:paraId="5E377291" w14:textId="6CE8DA96" w:rsidR="00F82390" w:rsidRPr="00F82390" w:rsidRDefault="00F82390" w:rsidP="004321F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CA01D9">
        <w:rPr>
          <w:rFonts w:ascii="Calibri" w:hAnsi="Calibri" w:cs="Calibri"/>
          <w:sz w:val="22"/>
          <w:szCs w:val="22"/>
        </w:rPr>
        <w:t xml:space="preserve">Wymagane umową wszelkie załączniki do faktury ustrukturyzowanej należy przesłać w dacie wpływu faktury do </w:t>
      </w:r>
      <w:proofErr w:type="spellStart"/>
      <w:r w:rsidRPr="00CA01D9">
        <w:rPr>
          <w:rFonts w:ascii="Calibri" w:hAnsi="Calibri" w:cs="Calibri"/>
          <w:sz w:val="22"/>
          <w:szCs w:val="22"/>
        </w:rPr>
        <w:t>KSeF</w:t>
      </w:r>
      <w:proofErr w:type="spellEnd"/>
      <w:r w:rsidRPr="00CA01D9">
        <w:rPr>
          <w:rFonts w:ascii="Calibri" w:hAnsi="Calibri" w:cs="Calibri"/>
          <w:sz w:val="22"/>
          <w:szCs w:val="22"/>
        </w:rPr>
        <w:t xml:space="preserve"> i nadania numeru identyfikacyjnego </w:t>
      </w:r>
      <w:proofErr w:type="spellStart"/>
      <w:r w:rsidRPr="00CA01D9">
        <w:rPr>
          <w:rFonts w:ascii="Calibri" w:hAnsi="Calibri" w:cs="Calibri"/>
          <w:sz w:val="22"/>
          <w:szCs w:val="22"/>
        </w:rPr>
        <w:t>KSeF</w:t>
      </w:r>
      <w:proofErr w:type="spellEnd"/>
      <w:r w:rsidRPr="00CA01D9">
        <w:rPr>
          <w:rFonts w:ascii="Calibri" w:hAnsi="Calibri" w:cs="Calibri"/>
          <w:sz w:val="22"/>
          <w:szCs w:val="22"/>
        </w:rPr>
        <w:t xml:space="preserve"> na adres poczty </w:t>
      </w:r>
      <w:r w:rsidRPr="00F82390">
        <w:rPr>
          <w:rFonts w:ascii="Calibri" w:hAnsi="Calibri" w:cs="Calibri"/>
          <w:sz w:val="22"/>
          <w:szCs w:val="22"/>
        </w:rPr>
        <w:t>elektronicznej</w:t>
      </w:r>
      <w:r w:rsidRPr="00CA01D9">
        <w:rPr>
          <w:rFonts w:ascii="Calibri" w:hAnsi="Calibri" w:cs="Calibri"/>
          <w:sz w:val="22"/>
          <w:szCs w:val="22"/>
        </w:rPr>
        <w:t xml:space="preserve">: </w:t>
      </w:r>
      <w:hyperlink r:id="rId8" w:history="1">
        <w:r w:rsidR="00A05A0E" w:rsidRPr="009D65C5">
          <w:rPr>
            <w:rStyle w:val="Hipercze"/>
            <w:rFonts w:ascii="Calibri" w:hAnsi="Calibri" w:cs="Calibri"/>
            <w:sz w:val="22"/>
            <w:szCs w:val="22"/>
          </w:rPr>
          <w:t>efaktura@rpwik.tychy.pl</w:t>
        </w:r>
      </w:hyperlink>
      <w:r w:rsidRPr="00F82390">
        <w:rPr>
          <w:rFonts w:ascii="Calibri" w:hAnsi="Calibri" w:cs="Calibri"/>
          <w:sz w:val="22"/>
          <w:szCs w:val="22"/>
        </w:rPr>
        <w:t xml:space="preserve"> </w:t>
      </w:r>
      <w:r w:rsidRPr="00CA01D9">
        <w:rPr>
          <w:rFonts w:ascii="Calibri" w:hAnsi="Calibri" w:cs="Calibri"/>
          <w:sz w:val="22"/>
          <w:szCs w:val="22"/>
        </w:rPr>
        <w:t xml:space="preserve">wraz z wizualizacją faktury ustrukturyzowanej posiadającej kod QR. </w:t>
      </w:r>
    </w:p>
    <w:p w14:paraId="10331E4A" w14:textId="2765D6BF" w:rsidR="00F82390" w:rsidRPr="00F82390" w:rsidRDefault="00F82390" w:rsidP="004321F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CA01D9">
        <w:rPr>
          <w:rFonts w:ascii="Calibri" w:hAnsi="Calibri" w:cs="Calibri"/>
          <w:sz w:val="22"/>
          <w:szCs w:val="22"/>
        </w:rPr>
        <w:t xml:space="preserve">Strony zgodnie postanawiają, że w przypadku wystawienia przez Wykonawcę faktury niezgodnie </w:t>
      </w:r>
      <w:r w:rsidRPr="00F82390">
        <w:rPr>
          <w:rFonts w:ascii="Calibri" w:hAnsi="Calibri" w:cs="Calibri"/>
          <w:sz w:val="22"/>
          <w:szCs w:val="22"/>
        </w:rPr>
        <w:br/>
      </w:r>
      <w:r w:rsidRPr="00CA01D9">
        <w:rPr>
          <w:rFonts w:ascii="Calibri" w:hAnsi="Calibri" w:cs="Calibri"/>
          <w:sz w:val="22"/>
          <w:szCs w:val="22"/>
        </w:rPr>
        <w:t xml:space="preserve">z postanowieniami niniejszego paragrafu, przewidziane w niniejszej umowie oraz wskazane </w:t>
      </w:r>
      <w:r>
        <w:rPr>
          <w:rFonts w:ascii="Calibri" w:hAnsi="Calibri" w:cs="Calibri"/>
          <w:sz w:val="22"/>
          <w:szCs w:val="22"/>
        </w:rPr>
        <w:br/>
      </w:r>
      <w:r w:rsidRPr="00CA01D9">
        <w:rPr>
          <w:rFonts w:ascii="Calibri" w:hAnsi="Calibri" w:cs="Calibri"/>
          <w:sz w:val="22"/>
          <w:szCs w:val="22"/>
        </w:rPr>
        <w:t>na wystawianych fakturach terminy płatności nie zobowiązują Zamawiającego do dokonania zapłaty w określonym terminie z uwagi na konieczność identyfikacji właściwego odbiorcy faktury.</w:t>
      </w:r>
    </w:p>
    <w:p w14:paraId="528D4053" w14:textId="2F8DC020" w:rsidR="00D41AB8" w:rsidRPr="00D41AB8" w:rsidRDefault="00D41AB8" w:rsidP="004321F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57" w:hanging="357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color w:val="000000"/>
          <w:sz w:val="22"/>
          <w:szCs w:val="22"/>
        </w:rPr>
        <w:t xml:space="preserve">W przypadku rozbieżności pomiędzy terminem płatności wskazanym na dokumencie księgowym (fakturze) a wskazanym w umowie, przyjmuje się, że prawidłowo podano termin określony </w:t>
      </w:r>
      <w:r>
        <w:rPr>
          <w:rFonts w:ascii="Calibri" w:eastAsia="Book Antiqua" w:hAnsi="Calibri" w:cs="Calibri"/>
          <w:color w:val="000000"/>
          <w:sz w:val="22"/>
          <w:szCs w:val="22"/>
        </w:rPr>
        <w:br/>
      </w:r>
      <w:r w:rsidRPr="00D41AB8">
        <w:rPr>
          <w:rFonts w:ascii="Calibri" w:eastAsia="Book Antiqua" w:hAnsi="Calibri" w:cs="Calibri"/>
          <w:color w:val="000000"/>
          <w:sz w:val="22"/>
          <w:szCs w:val="22"/>
        </w:rPr>
        <w:t>w niniejszej umowie.</w:t>
      </w:r>
    </w:p>
    <w:p w14:paraId="0FE98A72" w14:textId="77777777" w:rsidR="00D41AB8" w:rsidRPr="00D41AB8" w:rsidRDefault="00D41AB8" w:rsidP="004321F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color w:val="000000"/>
          <w:sz w:val="22"/>
          <w:szCs w:val="22"/>
        </w:rPr>
        <w:t>Za dzień zapłaty uważa się dzień obciążenia rachunku bankowego Zamawiającego.</w:t>
      </w:r>
    </w:p>
    <w:p w14:paraId="5D9B9ADF" w14:textId="77777777" w:rsidR="00DF4C38" w:rsidRDefault="00DF4C38" w:rsidP="00D41AB8">
      <w:pPr>
        <w:widowControl/>
        <w:suppressAutoHyphens/>
        <w:autoSpaceDE/>
        <w:autoSpaceDN/>
        <w:adjustRightInd/>
        <w:spacing w:line="259" w:lineRule="auto"/>
        <w:ind w:left="708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FE8589C" w14:textId="16AEEF0F" w:rsidR="00F82390" w:rsidRPr="00F82390" w:rsidRDefault="00F82390" w:rsidP="00F82390">
      <w:pPr>
        <w:pStyle w:val="tyt"/>
        <w:keepNext w:val="0"/>
        <w:spacing w:before="0" w:after="0" w:line="259" w:lineRule="auto"/>
        <w:rPr>
          <w:rFonts w:ascii="Calibri" w:hAnsi="Calibri" w:cs="Calibri"/>
          <w:sz w:val="22"/>
        </w:rPr>
      </w:pPr>
      <w:r w:rsidRPr="00F82390">
        <w:rPr>
          <w:rFonts w:ascii="Calibri" w:hAnsi="Calibri" w:cs="Calibri"/>
          <w:sz w:val="22"/>
        </w:rPr>
        <w:t>§ 6</w:t>
      </w:r>
    </w:p>
    <w:p w14:paraId="7F9C2758" w14:textId="77777777" w:rsidR="00F82390" w:rsidRPr="00F82390" w:rsidRDefault="00F82390" w:rsidP="00F82390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jc w:val="center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b/>
          <w:i/>
          <w:sz w:val="22"/>
          <w:szCs w:val="22"/>
        </w:rPr>
        <w:t>Kary umowne</w:t>
      </w:r>
    </w:p>
    <w:p w14:paraId="249E5089" w14:textId="77777777" w:rsidR="00F82390" w:rsidRPr="00F82390" w:rsidRDefault="00F82390" w:rsidP="004321F1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 xml:space="preserve">Strony ustalają odpowiedzialność za niewykonanie lub nienależyte wykonanie przedmiotu umowy </w:t>
      </w:r>
      <w:r w:rsidRPr="00F82390">
        <w:rPr>
          <w:rFonts w:ascii="Calibri" w:eastAsia="Book Antiqua" w:hAnsi="Calibri" w:cs="Calibri"/>
          <w:sz w:val="22"/>
          <w:szCs w:val="22"/>
        </w:rPr>
        <w:lastRenderedPageBreak/>
        <w:t>w formie kar umownych.</w:t>
      </w:r>
    </w:p>
    <w:p w14:paraId="68844B18" w14:textId="77777777" w:rsidR="00F82390" w:rsidRDefault="00F82390" w:rsidP="004321F1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>Wykonawca zapłaci Zamawiającemu karę umowną:</w:t>
      </w:r>
    </w:p>
    <w:p w14:paraId="707B90DA" w14:textId="77777777" w:rsidR="0054049C" w:rsidRPr="00F82390" w:rsidRDefault="0054049C" w:rsidP="0054049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340"/>
        <w:jc w:val="both"/>
        <w:rPr>
          <w:rFonts w:ascii="Calibri" w:eastAsia="Book Antiqua" w:hAnsi="Calibri" w:cs="Calibri"/>
          <w:sz w:val="22"/>
          <w:szCs w:val="22"/>
        </w:rPr>
      </w:pPr>
    </w:p>
    <w:p w14:paraId="2DE04B6D" w14:textId="6141803E" w:rsidR="00F82390" w:rsidRPr="00D34D29" w:rsidRDefault="00F82390" w:rsidP="004321F1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</w:rPr>
      </w:pPr>
      <w:r w:rsidRPr="00F82390">
        <w:rPr>
          <w:rFonts w:ascii="Calibri" w:eastAsia="Book Antiqua" w:hAnsi="Calibri" w:cs="Calibri"/>
          <w:sz w:val="22"/>
          <w:szCs w:val="22"/>
        </w:rPr>
        <w:t xml:space="preserve">w wysokości 10% wartości brutto przedmiotu umowy </w:t>
      </w:r>
      <w:r w:rsidR="00D34D29">
        <w:rPr>
          <w:rFonts w:ascii="Calibri" w:eastAsia="Book Antiqua" w:hAnsi="Calibri" w:cs="Calibri"/>
          <w:sz w:val="22"/>
          <w:szCs w:val="22"/>
        </w:rPr>
        <w:t xml:space="preserve">* </w:t>
      </w:r>
      <w:r w:rsidRPr="00F82390">
        <w:rPr>
          <w:rFonts w:ascii="Calibri" w:eastAsia="Book Antiqua" w:hAnsi="Calibri" w:cs="Calibri"/>
          <w:sz w:val="22"/>
          <w:szCs w:val="22"/>
        </w:rPr>
        <w:t>- w przypadku odstąpienia od umowy lub rozwiązania umowy przez Wykonawcę lub Zamawiającego z przyczyn leżących po stronie Wykonawcy;</w:t>
      </w:r>
      <w:r w:rsidR="00D34D29">
        <w:rPr>
          <w:rFonts w:ascii="Calibri" w:eastAsia="Book Antiqua" w:hAnsi="Calibri" w:cs="Calibri"/>
          <w:sz w:val="22"/>
          <w:szCs w:val="22"/>
        </w:rPr>
        <w:t xml:space="preserve">  </w:t>
      </w:r>
      <w:r w:rsidR="00D34D29" w:rsidRPr="00D34D29">
        <w:rPr>
          <w:rFonts w:ascii="Calibri" w:eastAsia="Book Antiqua" w:hAnsi="Calibri" w:cs="Calibri"/>
          <w:i/>
          <w:iCs/>
          <w:u w:val="single"/>
        </w:rPr>
        <w:t>/* w zakresie danego zadania</w:t>
      </w:r>
      <w:r w:rsidR="00D34D29" w:rsidRPr="00D34D29">
        <w:rPr>
          <w:rFonts w:ascii="Calibri" w:eastAsia="Book Antiqua" w:hAnsi="Calibri" w:cs="Calibri"/>
          <w:i/>
          <w:iCs/>
        </w:rPr>
        <w:t>/</w:t>
      </w:r>
    </w:p>
    <w:p w14:paraId="64E0B250" w14:textId="5843BF01" w:rsidR="00D34D29" w:rsidRDefault="00F82390" w:rsidP="004321F1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</w:rPr>
      </w:pPr>
      <w:r w:rsidRPr="00F82390">
        <w:rPr>
          <w:rFonts w:ascii="Calibri" w:hAnsi="Calibri" w:cs="Calibri"/>
          <w:sz w:val="22"/>
          <w:szCs w:val="22"/>
        </w:rPr>
        <w:t xml:space="preserve">w wysokości 2% wartości brutto przedmiotu umowy </w:t>
      </w:r>
      <w:r w:rsidR="00D34D29">
        <w:rPr>
          <w:rFonts w:ascii="Calibri" w:hAnsi="Calibri" w:cs="Calibri"/>
          <w:sz w:val="22"/>
          <w:szCs w:val="22"/>
        </w:rPr>
        <w:t xml:space="preserve">* </w:t>
      </w:r>
      <w:r w:rsidRPr="00F82390">
        <w:rPr>
          <w:rFonts w:ascii="Calibri" w:hAnsi="Calibri" w:cs="Calibri"/>
          <w:sz w:val="22"/>
          <w:szCs w:val="22"/>
        </w:rPr>
        <w:t>– za zwłokę w </w:t>
      </w:r>
      <w:r w:rsidR="00F12B8D">
        <w:rPr>
          <w:rFonts w:ascii="Calibri" w:hAnsi="Calibri" w:cs="Calibri"/>
          <w:sz w:val="22"/>
          <w:szCs w:val="22"/>
        </w:rPr>
        <w:t xml:space="preserve">przekazaniu Zamawiającemu odpowiednio list obecności uczestników szkolenia lub </w:t>
      </w:r>
      <w:r w:rsidR="009B1240">
        <w:rPr>
          <w:rFonts w:ascii="Calibri" w:hAnsi="Calibri" w:cs="Calibri"/>
          <w:sz w:val="22"/>
          <w:szCs w:val="22"/>
        </w:rPr>
        <w:t xml:space="preserve">materiałów szkoleniowych lub </w:t>
      </w:r>
      <w:r w:rsidR="00F12B8D">
        <w:rPr>
          <w:rFonts w:ascii="Calibri" w:hAnsi="Calibri" w:cs="Calibri"/>
          <w:sz w:val="22"/>
          <w:szCs w:val="22"/>
        </w:rPr>
        <w:t>imiennych certyfikatów (zaświadczeń)</w:t>
      </w:r>
      <w:r w:rsidRPr="00F82390">
        <w:rPr>
          <w:rFonts w:ascii="Calibri" w:hAnsi="Calibri" w:cs="Calibri"/>
          <w:sz w:val="22"/>
          <w:szCs w:val="22"/>
        </w:rPr>
        <w:t xml:space="preserve"> </w:t>
      </w:r>
      <w:r w:rsidR="00F12B8D">
        <w:rPr>
          <w:rFonts w:ascii="Calibri" w:hAnsi="Calibri" w:cs="Calibri"/>
          <w:sz w:val="22"/>
          <w:szCs w:val="22"/>
        </w:rPr>
        <w:t xml:space="preserve">potwierdzających ukończenie szkolenia, </w:t>
      </w:r>
      <w:r w:rsidRPr="00F82390">
        <w:rPr>
          <w:rFonts w:ascii="Calibri" w:hAnsi="Calibri" w:cs="Calibri"/>
          <w:sz w:val="22"/>
          <w:szCs w:val="22"/>
        </w:rPr>
        <w:t xml:space="preserve">zgodnie z </w:t>
      </w:r>
      <w:r w:rsidRPr="00CA01D9">
        <w:rPr>
          <w:rFonts w:ascii="Calibri" w:eastAsia="Book Antiqua" w:hAnsi="Calibri" w:cs="Calibri"/>
          <w:sz w:val="22"/>
          <w:szCs w:val="22"/>
        </w:rPr>
        <w:t xml:space="preserve">§ </w:t>
      </w:r>
      <w:r w:rsidR="009B1240" w:rsidRPr="00CA01D9">
        <w:rPr>
          <w:rFonts w:ascii="Calibri" w:eastAsia="Book Antiqua" w:hAnsi="Calibri" w:cs="Calibri"/>
          <w:sz w:val="22"/>
          <w:szCs w:val="22"/>
        </w:rPr>
        <w:t>1</w:t>
      </w:r>
      <w:r w:rsidRPr="00CA01D9">
        <w:rPr>
          <w:rFonts w:ascii="Calibri" w:eastAsia="Book Antiqua" w:hAnsi="Calibri" w:cs="Calibri"/>
          <w:sz w:val="22"/>
          <w:szCs w:val="22"/>
        </w:rPr>
        <w:t xml:space="preserve"> ust. </w:t>
      </w:r>
      <w:r w:rsidR="009B1240" w:rsidRPr="00CA01D9">
        <w:rPr>
          <w:rFonts w:ascii="Calibri" w:eastAsia="Book Antiqua" w:hAnsi="Calibri" w:cs="Calibri"/>
          <w:sz w:val="22"/>
          <w:szCs w:val="22"/>
        </w:rPr>
        <w:t>3</w:t>
      </w:r>
      <w:r w:rsidR="009B1240">
        <w:rPr>
          <w:rFonts w:ascii="Calibri" w:eastAsia="Book Antiqua" w:hAnsi="Calibri" w:cs="Calibri"/>
          <w:sz w:val="22"/>
          <w:szCs w:val="22"/>
        </w:rPr>
        <w:t xml:space="preserve"> pkt 2-4</w:t>
      </w:r>
      <w:r w:rsidRPr="00F82390">
        <w:rPr>
          <w:rFonts w:ascii="Calibri" w:eastAsia="Book Antiqua" w:hAnsi="Calibri" w:cs="Calibri"/>
          <w:sz w:val="22"/>
          <w:szCs w:val="22"/>
        </w:rPr>
        <w:t xml:space="preserve"> niniejszej umowy</w:t>
      </w:r>
      <w:r w:rsidRPr="00F82390">
        <w:rPr>
          <w:rFonts w:ascii="Calibri" w:hAnsi="Calibri" w:cs="Calibri"/>
          <w:sz w:val="22"/>
          <w:szCs w:val="22"/>
        </w:rPr>
        <w:t>, za każdy dzień zwłoki liczony od dnia następnego po dniu wyznaczonym na</w:t>
      </w:r>
      <w:r w:rsidR="00F12B8D">
        <w:rPr>
          <w:rFonts w:ascii="Calibri" w:hAnsi="Calibri" w:cs="Calibri"/>
          <w:sz w:val="22"/>
          <w:szCs w:val="22"/>
        </w:rPr>
        <w:t xml:space="preserve"> dokonanie </w:t>
      </w:r>
      <w:r w:rsidR="009B1240">
        <w:rPr>
          <w:rFonts w:ascii="Calibri" w:hAnsi="Calibri" w:cs="Calibri"/>
          <w:sz w:val="22"/>
          <w:szCs w:val="22"/>
        </w:rPr>
        <w:t>każdej z tych</w:t>
      </w:r>
      <w:r w:rsidR="00F12B8D">
        <w:rPr>
          <w:rFonts w:ascii="Calibri" w:hAnsi="Calibri" w:cs="Calibri"/>
          <w:sz w:val="22"/>
          <w:szCs w:val="22"/>
        </w:rPr>
        <w:t xml:space="preserve"> czynności</w:t>
      </w:r>
      <w:r w:rsidRPr="00F82390">
        <w:rPr>
          <w:rFonts w:ascii="Calibri" w:hAnsi="Calibri" w:cs="Calibri"/>
          <w:sz w:val="22"/>
          <w:szCs w:val="22"/>
        </w:rPr>
        <w:t>. W przypadku zwłoki w </w:t>
      </w:r>
      <w:r w:rsidR="00F12B8D">
        <w:rPr>
          <w:rFonts w:ascii="Calibri" w:hAnsi="Calibri" w:cs="Calibri"/>
          <w:sz w:val="22"/>
          <w:szCs w:val="22"/>
        </w:rPr>
        <w:t>przekazaniu</w:t>
      </w:r>
      <w:r w:rsidRPr="00F82390">
        <w:rPr>
          <w:rFonts w:ascii="Calibri" w:hAnsi="Calibri" w:cs="Calibri"/>
          <w:sz w:val="22"/>
          <w:szCs w:val="22"/>
        </w:rPr>
        <w:t xml:space="preserve"> dokumentów</w:t>
      </w:r>
      <w:r w:rsidR="00F12B8D">
        <w:rPr>
          <w:rFonts w:ascii="Calibri" w:hAnsi="Calibri" w:cs="Calibri"/>
          <w:sz w:val="22"/>
          <w:szCs w:val="22"/>
        </w:rPr>
        <w:t xml:space="preserve"> wymienionych w zdaniu poprzedzającym</w:t>
      </w:r>
      <w:r w:rsidRPr="00F82390">
        <w:rPr>
          <w:rFonts w:ascii="Calibri" w:hAnsi="Calibri" w:cs="Calibri"/>
          <w:sz w:val="22"/>
          <w:szCs w:val="22"/>
        </w:rPr>
        <w:t xml:space="preserve"> </w:t>
      </w:r>
      <w:r w:rsidR="00F12B8D" w:rsidRPr="00F82390">
        <w:rPr>
          <w:rFonts w:ascii="Calibri" w:hAnsi="Calibri" w:cs="Calibri"/>
          <w:sz w:val="22"/>
          <w:szCs w:val="22"/>
        </w:rPr>
        <w:t>p</w:t>
      </w:r>
      <w:r w:rsidR="00F12B8D">
        <w:rPr>
          <w:rFonts w:ascii="Calibri" w:hAnsi="Calibri" w:cs="Calibri"/>
          <w:sz w:val="22"/>
          <w:szCs w:val="22"/>
        </w:rPr>
        <w:t>rzekraczającej</w:t>
      </w:r>
      <w:r w:rsidRPr="00F82390">
        <w:rPr>
          <w:rFonts w:ascii="Calibri" w:hAnsi="Calibri" w:cs="Calibri"/>
          <w:sz w:val="22"/>
          <w:szCs w:val="22"/>
        </w:rPr>
        <w:t xml:space="preserve"> </w:t>
      </w:r>
      <w:r w:rsidR="00F12B8D">
        <w:rPr>
          <w:rFonts w:ascii="Calibri" w:hAnsi="Calibri" w:cs="Calibri"/>
          <w:sz w:val="22"/>
          <w:szCs w:val="22"/>
        </w:rPr>
        <w:t>5 (pięć)</w:t>
      </w:r>
      <w:r w:rsidRPr="00F82390">
        <w:rPr>
          <w:rFonts w:ascii="Calibri" w:hAnsi="Calibri" w:cs="Calibri"/>
          <w:sz w:val="22"/>
          <w:szCs w:val="22"/>
        </w:rPr>
        <w:t xml:space="preserve"> dni</w:t>
      </w:r>
      <w:r w:rsidR="00F12B8D">
        <w:rPr>
          <w:rFonts w:ascii="Calibri" w:hAnsi="Calibri" w:cs="Calibri"/>
          <w:sz w:val="22"/>
          <w:szCs w:val="22"/>
        </w:rPr>
        <w:t xml:space="preserve"> roboczych</w:t>
      </w:r>
      <w:r w:rsidRPr="00F82390">
        <w:rPr>
          <w:rFonts w:ascii="Calibri" w:hAnsi="Calibri" w:cs="Calibri"/>
          <w:sz w:val="22"/>
          <w:szCs w:val="22"/>
        </w:rPr>
        <w:t xml:space="preserve">, Zamawiający </w:t>
      </w:r>
      <w:r w:rsidR="00F12B8D">
        <w:rPr>
          <w:rFonts w:ascii="Calibri" w:hAnsi="Calibri" w:cs="Calibri"/>
          <w:sz w:val="22"/>
          <w:szCs w:val="22"/>
        </w:rPr>
        <w:t xml:space="preserve">może </w:t>
      </w:r>
      <w:r w:rsidRPr="00F82390">
        <w:rPr>
          <w:rFonts w:ascii="Calibri" w:hAnsi="Calibri" w:cs="Calibri"/>
          <w:sz w:val="22"/>
          <w:szCs w:val="22"/>
        </w:rPr>
        <w:t>skorzysta</w:t>
      </w:r>
      <w:r w:rsidR="00F12B8D">
        <w:rPr>
          <w:rFonts w:ascii="Calibri" w:hAnsi="Calibri" w:cs="Calibri"/>
          <w:sz w:val="22"/>
          <w:szCs w:val="22"/>
        </w:rPr>
        <w:t>ć</w:t>
      </w:r>
      <w:r w:rsidRPr="00F82390">
        <w:rPr>
          <w:rFonts w:ascii="Calibri" w:hAnsi="Calibri" w:cs="Calibri"/>
          <w:sz w:val="22"/>
          <w:szCs w:val="22"/>
        </w:rPr>
        <w:t xml:space="preserve"> z uprawnienia określonego w </w:t>
      </w:r>
      <w:r w:rsidRPr="00CA01D9">
        <w:rPr>
          <w:rFonts w:ascii="Calibri" w:eastAsia="Book Antiqua" w:hAnsi="Calibri" w:cs="Calibri"/>
          <w:bCs/>
          <w:sz w:val="22"/>
          <w:szCs w:val="22"/>
        </w:rPr>
        <w:t xml:space="preserve">§ </w:t>
      </w:r>
      <w:r w:rsidR="009B1240" w:rsidRPr="00CA01D9">
        <w:rPr>
          <w:rFonts w:ascii="Calibri" w:eastAsia="Book Antiqua" w:hAnsi="Calibri" w:cs="Calibri"/>
          <w:bCs/>
          <w:sz w:val="22"/>
          <w:szCs w:val="22"/>
        </w:rPr>
        <w:t>7</w:t>
      </w:r>
      <w:r w:rsidRPr="00CA01D9">
        <w:rPr>
          <w:rFonts w:ascii="Calibri" w:eastAsia="Book Antiqua" w:hAnsi="Calibri" w:cs="Calibri"/>
          <w:bCs/>
          <w:sz w:val="22"/>
          <w:szCs w:val="22"/>
        </w:rPr>
        <w:t xml:space="preserve"> ust. 3 pkt 3</w:t>
      </w:r>
      <w:r w:rsidRPr="00F82390">
        <w:rPr>
          <w:rFonts w:ascii="Calibri" w:eastAsia="Book Antiqua" w:hAnsi="Calibri" w:cs="Calibri"/>
          <w:bCs/>
          <w:sz w:val="22"/>
          <w:szCs w:val="22"/>
        </w:rPr>
        <w:t xml:space="preserve"> </w:t>
      </w:r>
      <w:r w:rsidRPr="00F82390">
        <w:rPr>
          <w:rFonts w:ascii="Calibri" w:hAnsi="Calibri" w:cs="Calibri"/>
          <w:sz w:val="22"/>
          <w:szCs w:val="22"/>
        </w:rPr>
        <w:t>niniejszej umowy</w:t>
      </w:r>
      <w:r w:rsidRPr="00F82390">
        <w:rPr>
          <w:rFonts w:ascii="Calibri" w:eastAsia="Book Antiqua" w:hAnsi="Calibri" w:cs="Calibri"/>
          <w:sz w:val="22"/>
          <w:szCs w:val="22"/>
        </w:rPr>
        <w:t>;</w:t>
      </w:r>
      <w:r w:rsidR="00D34D29">
        <w:rPr>
          <w:rFonts w:ascii="Calibri" w:eastAsia="Book Antiqua" w:hAnsi="Calibri" w:cs="Calibri"/>
          <w:sz w:val="22"/>
          <w:szCs w:val="22"/>
        </w:rPr>
        <w:t xml:space="preserve">  </w:t>
      </w:r>
      <w:r w:rsidR="00D34D29" w:rsidRPr="00D34D29">
        <w:rPr>
          <w:rFonts w:ascii="Calibri" w:eastAsia="Book Antiqua" w:hAnsi="Calibri" w:cs="Calibri"/>
          <w:i/>
          <w:iCs/>
          <w:u w:val="single"/>
        </w:rPr>
        <w:t>/* w zakresie danego zadania</w:t>
      </w:r>
      <w:r w:rsidR="00D34D29" w:rsidRPr="00D34D29">
        <w:rPr>
          <w:rFonts w:ascii="Calibri" w:eastAsia="Book Antiqua" w:hAnsi="Calibri" w:cs="Calibri"/>
          <w:i/>
          <w:iCs/>
        </w:rPr>
        <w:t>/</w:t>
      </w:r>
    </w:p>
    <w:p w14:paraId="10EC7384" w14:textId="12481E89" w:rsidR="00D34D29" w:rsidRDefault="00F82390" w:rsidP="004321F1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</w:rPr>
      </w:pPr>
      <w:r w:rsidRPr="00F82390">
        <w:rPr>
          <w:rFonts w:ascii="Calibri" w:hAnsi="Calibri" w:cs="Calibri"/>
          <w:sz w:val="22"/>
          <w:szCs w:val="22"/>
        </w:rPr>
        <w:t>w wysokości 0,</w:t>
      </w:r>
      <w:r w:rsidR="009B1240">
        <w:rPr>
          <w:rFonts w:ascii="Calibri" w:hAnsi="Calibri" w:cs="Calibri"/>
          <w:sz w:val="22"/>
          <w:szCs w:val="22"/>
        </w:rPr>
        <w:t>5</w:t>
      </w:r>
      <w:r w:rsidRPr="00F82390">
        <w:rPr>
          <w:rFonts w:ascii="Calibri" w:hAnsi="Calibri" w:cs="Calibri"/>
          <w:sz w:val="22"/>
          <w:szCs w:val="22"/>
        </w:rPr>
        <w:t xml:space="preserve">% wartości brutto przedmiotu umowy </w:t>
      </w:r>
      <w:r w:rsidR="00D34D29">
        <w:rPr>
          <w:rFonts w:ascii="Calibri" w:hAnsi="Calibri" w:cs="Calibri"/>
          <w:sz w:val="22"/>
          <w:szCs w:val="22"/>
        </w:rPr>
        <w:t xml:space="preserve">* </w:t>
      </w:r>
      <w:r w:rsidRPr="00F82390">
        <w:rPr>
          <w:rFonts w:ascii="Calibri" w:hAnsi="Calibri" w:cs="Calibri"/>
          <w:sz w:val="22"/>
          <w:szCs w:val="22"/>
        </w:rPr>
        <w:t xml:space="preserve">– za każde 15 (piętnaście) minut zwłoki w rozpoczęciu </w:t>
      </w:r>
      <w:r w:rsidR="00F12B8D">
        <w:rPr>
          <w:rFonts w:ascii="Calibri" w:hAnsi="Calibri" w:cs="Calibri"/>
          <w:sz w:val="22"/>
          <w:szCs w:val="22"/>
        </w:rPr>
        <w:t>szkolenia</w:t>
      </w:r>
      <w:r w:rsidRPr="00F82390">
        <w:rPr>
          <w:rFonts w:ascii="Calibri" w:hAnsi="Calibri" w:cs="Calibri"/>
          <w:sz w:val="22"/>
          <w:szCs w:val="22"/>
        </w:rPr>
        <w:t xml:space="preserve">, liczone od minuty następnej po godzinie rozpoczęcia szkolenia, ustalonej w uzgodnionym przez </w:t>
      </w:r>
      <w:r w:rsidR="009B1240">
        <w:rPr>
          <w:rFonts w:ascii="Calibri" w:hAnsi="Calibri" w:cs="Calibri"/>
          <w:sz w:val="22"/>
          <w:szCs w:val="22"/>
        </w:rPr>
        <w:t>S</w:t>
      </w:r>
      <w:r w:rsidRPr="00F82390">
        <w:rPr>
          <w:rFonts w:ascii="Calibri" w:hAnsi="Calibri" w:cs="Calibri"/>
          <w:sz w:val="22"/>
          <w:szCs w:val="22"/>
        </w:rPr>
        <w:t>trony harmonogramie</w:t>
      </w:r>
      <w:r w:rsidR="00F12B8D">
        <w:rPr>
          <w:rFonts w:ascii="Calibri" w:hAnsi="Calibri" w:cs="Calibri"/>
          <w:sz w:val="22"/>
          <w:szCs w:val="22"/>
        </w:rPr>
        <w:t xml:space="preserve">, o którym mowa </w:t>
      </w:r>
      <w:r w:rsidR="00F12B8D" w:rsidRPr="00CA01D9">
        <w:rPr>
          <w:rFonts w:ascii="Calibri" w:hAnsi="Calibri" w:cs="Calibri"/>
          <w:sz w:val="22"/>
          <w:szCs w:val="22"/>
        </w:rPr>
        <w:t>w § 1 ust.</w:t>
      </w:r>
      <w:r w:rsidR="009B1240" w:rsidRPr="00CA01D9">
        <w:rPr>
          <w:rFonts w:ascii="Calibri" w:hAnsi="Calibri" w:cs="Calibri"/>
          <w:sz w:val="22"/>
          <w:szCs w:val="22"/>
        </w:rPr>
        <w:t xml:space="preserve"> 3 pkt 1</w:t>
      </w:r>
      <w:r w:rsidR="009B1240">
        <w:rPr>
          <w:rFonts w:ascii="Calibri" w:hAnsi="Calibri" w:cs="Calibri"/>
          <w:sz w:val="22"/>
          <w:szCs w:val="22"/>
        </w:rPr>
        <w:t xml:space="preserve"> umowy. </w:t>
      </w:r>
      <w:r w:rsidRPr="00F82390">
        <w:rPr>
          <w:rFonts w:ascii="Calibri" w:hAnsi="Calibri" w:cs="Calibri"/>
          <w:sz w:val="22"/>
          <w:szCs w:val="22"/>
        </w:rPr>
        <w:t xml:space="preserve">W przypadku zwłoki powyżej 1 (jednej) godziny, Zamawiający może skorzystać </w:t>
      </w:r>
      <w:r w:rsidR="009B1240">
        <w:rPr>
          <w:rFonts w:ascii="Calibri" w:hAnsi="Calibri" w:cs="Calibri"/>
          <w:sz w:val="22"/>
          <w:szCs w:val="22"/>
        </w:rPr>
        <w:br/>
      </w:r>
      <w:r w:rsidRPr="00F82390">
        <w:rPr>
          <w:rFonts w:ascii="Calibri" w:hAnsi="Calibri" w:cs="Calibri"/>
          <w:sz w:val="22"/>
          <w:szCs w:val="22"/>
        </w:rPr>
        <w:t>z uprawnienia określonego w </w:t>
      </w:r>
      <w:r w:rsidRPr="00F82390">
        <w:rPr>
          <w:rFonts w:ascii="Calibri" w:eastAsia="Book Antiqua" w:hAnsi="Calibri" w:cs="Calibri"/>
          <w:bCs/>
          <w:sz w:val="22"/>
          <w:szCs w:val="22"/>
        </w:rPr>
        <w:t xml:space="preserve">§ </w:t>
      </w:r>
      <w:r w:rsidR="00F12B8D">
        <w:rPr>
          <w:rFonts w:ascii="Calibri" w:eastAsia="Book Antiqua" w:hAnsi="Calibri" w:cs="Calibri"/>
          <w:bCs/>
          <w:sz w:val="22"/>
          <w:szCs w:val="22"/>
        </w:rPr>
        <w:t>7</w:t>
      </w:r>
      <w:r w:rsidRPr="00F82390">
        <w:rPr>
          <w:rFonts w:ascii="Calibri" w:eastAsia="Book Antiqua" w:hAnsi="Calibri" w:cs="Calibri"/>
          <w:bCs/>
          <w:sz w:val="22"/>
          <w:szCs w:val="22"/>
        </w:rPr>
        <w:t xml:space="preserve"> ust. 3 pkt 4</w:t>
      </w:r>
      <w:r w:rsidRPr="00F82390">
        <w:rPr>
          <w:rFonts w:ascii="Calibri" w:hAnsi="Calibri" w:cs="Calibri"/>
          <w:sz w:val="22"/>
          <w:szCs w:val="22"/>
        </w:rPr>
        <w:t xml:space="preserve"> niniejszej umowy</w:t>
      </w:r>
      <w:r w:rsidRPr="00F82390">
        <w:rPr>
          <w:rFonts w:ascii="Calibri" w:eastAsia="Book Antiqua" w:hAnsi="Calibri" w:cs="Calibri"/>
          <w:sz w:val="22"/>
          <w:szCs w:val="22"/>
        </w:rPr>
        <w:t xml:space="preserve">. </w:t>
      </w:r>
      <w:r w:rsidR="00D34D29">
        <w:rPr>
          <w:rFonts w:ascii="Calibri" w:eastAsia="Book Antiqua" w:hAnsi="Calibri" w:cs="Calibri"/>
          <w:sz w:val="22"/>
          <w:szCs w:val="22"/>
        </w:rPr>
        <w:t xml:space="preserve"> </w:t>
      </w:r>
      <w:r w:rsidR="00D34D29" w:rsidRPr="00D34D29">
        <w:rPr>
          <w:rFonts w:ascii="Calibri" w:eastAsia="Book Antiqua" w:hAnsi="Calibri" w:cs="Calibri"/>
          <w:i/>
          <w:iCs/>
          <w:u w:val="single"/>
        </w:rPr>
        <w:t>/* w zakresie danego zadania</w:t>
      </w:r>
      <w:r w:rsidR="00D34D29" w:rsidRPr="00D34D29">
        <w:rPr>
          <w:rFonts w:ascii="Calibri" w:eastAsia="Book Antiqua" w:hAnsi="Calibri" w:cs="Calibri"/>
          <w:i/>
          <w:iCs/>
        </w:rPr>
        <w:t>/</w:t>
      </w:r>
    </w:p>
    <w:p w14:paraId="477FB59B" w14:textId="7FAFBA67" w:rsidR="00D34D29" w:rsidRPr="00D34D29" w:rsidRDefault="00F82390" w:rsidP="004321F1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 xml:space="preserve">Zamawiający zapłaci Wykonawcy karę umowną w wysokości 10% wartości brutto przedmiotu umowy </w:t>
      </w:r>
      <w:r w:rsidR="00D34D29">
        <w:rPr>
          <w:rFonts w:ascii="Calibri" w:eastAsia="Book Antiqua" w:hAnsi="Calibri" w:cs="Calibri"/>
          <w:sz w:val="22"/>
          <w:szCs w:val="22"/>
        </w:rPr>
        <w:t xml:space="preserve">* </w:t>
      </w:r>
      <w:r w:rsidRPr="00F82390">
        <w:rPr>
          <w:rFonts w:ascii="Calibri" w:eastAsia="Book Antiqua" w:hAnsi="Calibri" w:cs="Calibri"/>
          <w:sz w:val="22"/>
          <w:szCs w:val="22"/>
        </w:rPr>
        <w:t xml:space="preserve">- za odstąpienie od umowy z przyczyn leżących wyłącznie po stronie Zamawiającego, </w:t>
      </w:r>
      <w:r w:rsidR="00F12B8D">
        <w:rPr>
          <w:rFonts w:ascii="Calibri" w:eastAsia="Book Antiqua" w:hAnsi="Calibri" w:cs="Calibri"/>
          <w:sz w:val="22"/>
          <w:szCs w:val="22"/>
        </w:rPr>
        <w:br/>
      </w:r>
      <w:r w:rsidRPr="00F82390">
        <w:rPr>
          <w:rFonts w:ascii="Calibri" w:eastAsia="Book Antiqua" w:hAnsi="Calibri" w:cs="Calibri"/>
          <w:sz w:val="22"/>
          <w:szCs w:val="22"/>
        </w:rPr>
        <w:t>za wyjątkiem zaistnienia istotnej zmiany okoliczności powodującej, że wykonanie umowy nie leży w interesie publicznym, czego nie można było przewidzieć w chwili zawarcia umowy.</w:t>
      </w:r>
      <w:r w:rsidR="00D34D29">
        <w:rPr>
          <w:rFonts w:ascii="Calibri" w:eastAsia="Book Antiqua" w:hAnsi="Calibri" w:cs="Calibri"/>
          <w:sz w:val="22"/>
          <w:szCs w:val="22"/>
        </w:rPr>
        <w:t xml:space="preserve"> </w:t>
      </w:r>
      <w:r w:rsidR="00D34D29" w:rsidRPr="00D34D29">
        <w:rPr>
          <w:rFonts w:ascii="Calibri" w:eastAsia="Book Antiqua" w:hAnsi="Calibri" w:cs="Calibri"/>
          <w:i/>
          <w:iCs/>
          <w:u w:val="single"/>
        </w:rPr>
        <w:t>/* w zakresie danego zadania</w:t>
      </w:r>
      <w:r w:rsidR="00D34D29" w:rsidRPr="00D34D29">
        <w:rPr>
          <w:rFonts w:ascii="Calibri" w:eastAsia="Book Antiqua" w:hAnsi="Calibri" w:cs="Calibri"/>
          <w:i/>
          <w:iCs/>
        </w:rPr>
        <w:t>/</w:t>
      </w:r>
    </w:p>
    <w:p w14:paraId="606370BA" w14:textId="77777777" w:rsidR="00F82390" w:rsidRPr="00F82390" w:rsidRDefault="00F82390" w:rsidP="004321F1">
      <w:pPr>
        <w:widowControl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>Kary umowne określone w umowie mogą być naliczane i dochodzone niezależnie z różnych   tytułów.</w:t>
      </w:r>
    </w:p>
    <w:p w14:paraId="61E87373" w14:textId="474F9F59" w:rsidR="00F82390" w:rsidRPr="00D34D29" w:rsidRDefault="00F82390" w:rsidP="004321F1">
      <w:pPr>
        <w:widowControl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 xml:space="preserve">Maksymalny limit kar umownych, jakie mogą być nałożone na Wykonawcę, a odnoszące się </w:t>
      </w:r>
      <w:r w:rsidRPr="00F82390">
        <w:rPr>
          <w:rFonts w:ascii="Calibri" w:eastAsia="Book Antiqua" w:hAnsi="Calibri" w:cs="Calibri"/>
          <w:sz w:val="22"/>
          <w:szCs w:val="22"/>
        </w:rPr>
        <w:br/>
        <w:t xml:space="preserve">do wykonania przedmiotu umowy wynosi </w:t>
      </w:r>
      <w:r w:rsidR="00F12B8D">
        <w:rPr>
          <w:rFonts w:ascii="Calibri" w:eastAsia="Book Antiqua" w:hAnsi="Calibri" w:cs="Calibri"/>
          <w:sz w:val="22"/>
          <w:szCs w:val="22"/>
        </w:rPr>
        <w:t>2</w:t>
      </w:r>
      <w:r w:rsidRPr="00F82390">
        <w:rPr>
          <w:rFonts w:ascii="Calibri" w:eastAsia="Book Antiqua" w:hAnsi="Calibri" w:cs="Calibri"/>
          <w:sz w:val="22"/>
          <w:szCs w:val="22"/>
        </w:rPr>
        <w:t>0%</w:t>
      </w:r>
      <w:r w:rsidR="00F12B8D">
        <w:rPr>
          <w:rFonts w:ascii="Calibri" w:eastAsia="Book Antiqua" w:hAnsi="Calibri" w:cs="Calibri"/>
          <w:sz w:val="22"/>
          <w:szCs w:val="22"/>
        </w:rPr>
        <w:t xml:space="preserve"> </w:t>
      </w:r>
      <w:r w:rsidRPr="00F82390">
        <w:rPr>
          <w:rFonts w:ascii="Calibri" w:eastAsia="Book Antiqua" w:hAnsi="Calibri" w:cs="Calibri"/>
          <w:sz w:val="22"/>
          <w:szCs w:val="22"/>
        </w:rPr>
        <w:t>wartości brutto przedmiotu umowy</w:t>
      </w:r>
      <w:r w:rsidR="00D34D29">
        <w:rPr>
          <w:rFonts w:ascii="Calibri" w:eastAsia="Book Antiqua" w:hAnsi="Calibri" w:cs="Calibri"/>
          <w:sz w:val="22"/>
          <w:szCs w:val="22"/>
        </w:rPr>
        <w:t xml:space="preserve"> * </w:t>
      </w:r>
      <w:r w:rsidR="00D34D29" w:rsidRPr="00D34D29">
        <w:rPr>
          <w:rFonts w:ascii="Calibri" w:eastAsia="Book Antiqua" w:hAnsi="Calibri" w:cs="Calibri"/>
          <w:i/>
          <w:iCs/>
          <w:u w:val="single"/>
        </w:rPr>
        <w:t>/* w zakresie danego zadania</w:t>
      </w:r>
      <w:r w:rsidR="00D34D29" w:rsidRPr="00D34D29">
        <w:rPr>
          <w:rFonts w:ascii="Calibri" w:eastAsia="Book Antiqua" w:hAnsi="Calibri" w:cs="Calibri"/>
          <w:i/>
          <w:iCs/>
        </w:rPr>
        <w:t>/</w:t>
      </w:r>
      <w:r w:rsidR="00D34D29">
        <w:rPr>
          <w:rFonts w:ascii="Calibri" w:eastAsia="Book Antiqua" w:hAnsi="Calibri" w:cs="Calibri"/>
          <w:sz w:val="22"/>
          <w:szCs w:val="22"/>
        </w:rPr>
        <w:t xml:space="preserve">. </w:t>
      </w:r>
      <w:r w:rsidRPr="00D34D29">
        <w:rPr>
          <w:rFonts w:ascii="Calibri" w:eastAsia="Book Antiqua" w:hAnsi="Calibri" w:cs="Calibri"/>
          <w:sz w:val="22"/>
          <w:szCs w:val="22"/>
        </w:rPr>
        <w:t xml:space="preserve">W przypadku gdy suma wszystkich kar umownych naliczonych Wykonawcy przekroczy ww. wartość, kary umowne nie będą naliczane. </w:t>
      </w:r>
    </w:p>
    <w:p w14:paraId="45D187DA" w14:textId="584D28FA" w:rsidR="00F12B8D" w:rsidRPr="00F12B8D" w:rsidRDefault="00F12B8D" w:rsidP="004321F1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ind w:left="284" w:hanging="284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F12B8D">
        <w:rPr>
          <w:rFonts w:ascii="Calibri" w:eastAsia="Book Antiqua" w:hAnsi="Calibri" w:cs="Calibri"/>
          <w:color w:val="000000"/>
          <w:sz w:val="22"/>
          <w:szCs w:val="22"/>
        </w:rPr>
        <w:t>Przez wartość brutto przedmiotu umowy należy rozumieć w</w:t>
      </w:r>
      <w:r>
        <w:rPr>
          <w:rFonts w:ascii="Calibri" w:eastAsia="Book Antiqua" w:hAnsi="Calibri" w:cs="Calibri"/>
          <w:color w:val="000000"/>
          <w:sz w:val="22"/>
          <w:szCs w:val="22"/>
        </w:rPr>
        <w:t>ynagrodzenie</w:t>
      </w:r>
      <w:r w:rsidRPr="00F12B8D">
        <w:rPr>
          <w:rFonts w:ascii="Calibri" w:eastAsia="Book Antiqua" w:hAnsi="Calibri" w:cs="Calibri"/>
          <w:color w:val="000000"/>
          <w:sz w:val="22"/>
          <w:szCs w:val="22"/>
        </w:rPr>
        <w:t xml:space="preserve"> określon</w:t>
      </w:r>
      <w:r>
        <w:rPr>
          <w:rFonts w:ascii="Calibri" w:eastAsia="Book Antiqua" w:hAnsi="Calibri" w:cs="Calibri"/>
          <w:color w:val="000000"/>
          <w:sz w:val="22"/>
          <w:szCs w:val="22"/>
        </w:rPr>
        <w:t>e</w:t>
      </w:r>
      <w:r w:rsidRPr="00F12B8D">
        <w:rPr>
          <w:rFonts w:ascii="Calibri" w:eastAsia="Book Antiqua" w:hAnsi="Calibri" w:cs="Calibri"/>
          <w:color w:val="000000"/>
          <w:sz w:val="22"/>
          <w:szCs w:val="22"/>
        </w:rPr>
        <w:t xml:space="preserve"> w § </w:t>
      </w:r>
      <w:r>
        <w:rPr>
          <w:rFonts w:ascii="Calibri" w:eastAsia="Book Antiqua" w:hAnsi="Calibri" w:cs="Calibri"/>
          <w:color w:val="000000"/>
          <w:sz w:val="22"/>
          <w:szCs w:val="22"/>
        </w:rPr>
        <w:t>5</w:t>
      </w:r>
      <w:r w:rsidRPr="00F12B8D">
        <w:rPr>
          <w:rFonts w:ascii="Calibri" w:eastAsia="Book Antiqua" w:hAnsi="Calibri" w:cs="Calibri"/>
          <w:color w:val="000000"/>
          <w:sz w:val="22"/>
          <w:szCs w:val="22"/>
        </w:rPr>
        <w:t xml:space="preserve"> ust. 1</w:t>
      </w:r>
      <w:r>
        <w:rPr>
          <w:rFonts w:ascii="Calibri" w:eastAsia="Book Antiqua" w:hAnsi="Calibri" w:cs="Calibri"/>
          <w:color w:val="000000"/>
          <w:sz w:val="22"/>
          <w:szCs w:val="22"/>
        </w:rPr>
        <w:t xml:space="preserve"> umowy</w:t>
      </w:r>
      <w:r w:rsidRPr="00F12B8D">
        <w:rPr>
          <w:rFonts w:ascii="Calibri" w:eastAsia="Book Antiqua" w:hAnsi="Calibri" w:cs="Calibri"/>
          <w:color w:val="000000"/>
          <w:sz w:val="22"/>
          <w:szCs w:val="22"/>
        </w:rPr>
        <w:t>.</w:t>
      </w:r>
    </w:p>
    <w:p w14:paraId="2DA1E17D" w14:textId="77777777" w:rsidR="00F82390" w:rsidRPr="00F82390" w:rsidRDefault="00F82390" w:rsidP="004321F1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 xml:space="preserve">Zamawiający zastrzega sobie prawo do dochodzenia odszkodowania uzupełniającego, przenoszącego wysokość zastrzeżonych kar umownych do wysokości rzeczywiście poniesionej szkody na zasadach art. 471 k.c. oraz odszkodowania na zasadach ogólnych z tytułów innych, </w:t>
      </w:r>
      <w:r w:rsidRPr="00F82390">
        <w:rPr>
          <w:rFonts w:ascii="Calibri" w:eastAsia="Book Antiqua" w:hAnsi="Calibri" w:cs="Calibri"/>
          <w:sz w:val="22"/>
          <w:szCs w:val="22"/>
        </w:rPr>
        <w:br/>
        <w:t>niż wymienione w ust. 2.</w:t>
      </w:r>
    </w:p>
    <w:p w14:paraId="365442AA" w14:textId="5D046C53" w:rsidR="00F82390" w:rsidRPr="00F82390" w:rsidRDefault="00F82390" w:rsidP="004321F1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 xml:space="preserve">Wykonawca wyraża zgodę na potrącenie należnych kar umownych z przedłożonej do zapłaty faktury za wykonany przedmiot umowy. W przypadku braku pokrycia nałożonych kar umownych </w:t>
      </w:r>
      <w:r w:rsidR="00F12B8D">
        <w:rPr>
          <w:rFonts w:ascii="Calibri" w:eastAsia="Book Antiqua" w:hAnsi="Calibri" w:cs="Calibri"/>
          <w:sz w:val="22"/>
          <w:szCs w:val="22"/>
        </w:rPr>
        <w:br/>
      </w:r>
      <w:r w:rsidRPr="00F82390">
        <w:rPr>
          <w:rFonts w:ascii="Calibri" w:eastAsia="Book Antiqua" w:hAnsi="Calibri" w:cs="Calibri"/>
          <w:sz w:val="22"/>
          <w:szCs w:val="22"/>
        </w:rPr>
        <w:t xml:space="preserve">w kwocie pozostałej do zapłaty, Wykonawca jest zobowiązany do uregulowania kary umownej lub jej  niepotrąconej części w terminie </w:t>
      </w:r>
      <w:r w:rsidR="00F12B8D">
        <w:rPr>
          <w:rFonts w:ascii="Calibri" w:eastAsia="Book Antiqua" w:hAnsi="Calibri" w:cs="Calibri"/>
          <w:sz w:val="22"/>
          <w:szCs w:val="22"/>
        </w:rPr>
        <w:t>7 (siedmiu)</w:t>
      </w:r>
      <w:r w:rsidRPr="00F82390">
        <w:rPr>
          <w:rFonts w:ascii="Calibri" w:eastAsia="Book Antiqua" w:hAnsi="Calibri" w:cs="Calibri"/>
          <w:sz w:val="22"/>
          <w:szCs w:val="22"/>
        </w:rPr>
        <w:t xml:space="preserve"> dni od dnia nałożenia.</w:t>
      </w:r>
    </w:p>
    <w:p w14:paraId="64BDF1E2" w14:textId="77777777" w:rsidR="00DF4C38" w:rsidRPr="00D34D29" w:rsidRDefault="00DF4C38" w:rsidP="00D34D29">
      <w:pPr>
        <w:spacing w:line="259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AF96559" w14:textId="20DE85B9" w:rsidR="00D34D29" w:rsidRPr="00D34D29" w:rsidRDefault="00D34D29" w:rsidP="00D34D2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9" w:lineRule="auto"/>
        <w:jc w:val="center"/>
        <w:rPr>
          <w:rFonts w:ascii="Calibri" w:eastAsia="Book Antiqua" w:hAnsi="Calibri" w:cs="Calibri"/>
          <w:b/>
          <w:color w:val="000000"/>
          <w:sz w:val="22"/>
          <w:szCs w:val="22"/>
        </w:rPr>
      </w:pPr>
      <w:r w:rsidRPr="00D34D29">
        <w:rPr>
          <w:rFonts w:ascii="Calibri" w:eastAsia="Book Antiqua" w:hAnsi="Calibri" w:cs="Calibri"/>
          <w:b/>
          <w:color w:val="000000"/>
          <w:sz w:val="22"/>
          <w:szCs w:val="22"/>
        </w:rPr>
        <w:t>§ 7</w:t>
      </w:r>
    </w:p>
    <w:p w14:paraId="3CB1BF27" w14:textId="77777777" w:rsidR="00D34D29" w:rsidRPr="00D34D29" w:rsidRDefault="00D34D29" w:rsidP="00D34D2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jc w:val="center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D34D29">
        <w:rPr>
          <w:rFonts w:ascii="Calibri" w:eastAsia="Book Antiqua" w:hAnsi="Calibri" w:cs="Calibri"/>
          <w:b/>
          <w:i/>
          <w:color w:val="000000"/>
          <w:sz w:val="22"/>
          <w:szCs w:val="22"/>
        </w:rPr>
        <w:t>Umowne prawo odstąpienia od umowy</w:t>
      </w:r>
    </w:p>
    <w:p w14:paraId="09FF2160" w14:textId="2D6810E7" w:rsidR="00D34D29" w:rsidRPr="00D34D29" w:rsidRDefault="00D34D29" w:rsidP="004321F1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 xml:space="preserve">W razie zaistnienia istotnej zmiany okoliczności powodującej, że wykonanie umowy nie leży w interesie publicznym, czego nie można było przewidzieć w chwili zawarcia umowy, Zamawiający </w:t>
      </w:r>
      <w:r w:rsidRPr="00D34D29">
        <w:rPr>
          <w:rFonts w:ascii="Calibri" w:eastAsia="Book Antiqua" w:hAnsi="Calibri" w:cs="Calibri"/>
          <w:sz w:val="22"/>
          <w:szCs w:val="22"/>
        </w:rPr>
        <w:lastRenderedPageBreak/>
        <w:t>może odstąpić od umowy w terminie 30 (trzydziestu) dni od powzięcia wiadomości o tych okolicznościach</w:t>
      </w:r>
      <w:r w:rsidRPr="00D34D29">
        <w:rPr>
          <w:rFonts w:ascii="Calibri" w:hAnsi="Calibri" w:cs="Calibri"/>
          <w:sz w:val="22"/>
          <w:szCs w:val="22"/>
        </w:rPr>
        <w:t xml:space="preserve">. </w:t>
      </w:r>
    </w:p>
    <w:p w14:paraId="1BB00A10" w14:textId="3F4503D8" w:rsidR="00D34D29" w:rsidRPr="00D34D29" w:rsidRDefault="00D34D29" w:rsidP="004321F1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 xml:space="preserve">Zamawiającemu przysługuje prawo odstąpienia od umowy ze skutkiem natychmiastowym (bez wyznaczenia dodatkowego terminu) w razie niewykonania przez Wykonawcę zobowiązania umownego w terminie </w:t>
      </w:r>
      <w:r w:rsidR="00A05A0E">
        <w:rPr>
          <w:rFonts w:ascii="Calibri" w:eastAsia="Book Antiqua" w:hAnsi="Calibri" w:cs="Calibri"/>
          <w:sz w:val="22"/>
          <w:szCs w:val="22"/>
        </w:rPr>
        <w:t xml:space="preserve">liczonym </w:t>
      </w:r>
      <w:r w:rsidRPr="00D34D29">
        <w:rPr>
          <w:rFonts w:ascii="Calibri" w:eastAsia="Book Antiqua" w:hAnsi="Calibri" w:cs="Calibri"/>
          <w:sz w:val="22"/>
          <w:szCs w:val="22"/>
        </w:rPr>
        <w:t>do </w:t>
      </w:r>
      <w:r w:rsidR="00A05A0E">
        <w:rPr>
          <w:rFonts w:ascii="Calibri" w:eastAsia="Book Antiqua" w:hAnsi="Calibri" w:cs="Calibri"/>
          <w:sz w:val="22"/>
          <w:szCs w:val="22"/>
        </w:rPr>
        <w:t xml:space="preserve">10 miesięcy od daty ostatniego elektronicznego podpisu na Umowie </w:t>
      </w:r>
      <w:r w:rsidRPr="00D34D29">
        <w:rPr>
          <w:rFonts w:ascii="Calibri" w:eastAsia="Book Antiqua" w:hAnsi="Calibri" w:cs="Calibri"/>
          <w:sz w:val="22"/>
          <w:szCs w:val="22"/>
        </w:rPr>
        <w:t xml:space="preserve"> (</w:t>
      </w:r>
      <w:r w:rsidRPr="00D34D29">
        <w:rPr>
          <w:rFonts w:ascii="Calibri" w:eastAsia="Book Antiqua" w:hAnsi="Calibri" w:cs="Calibri"/>
          <w:i/>
          <w:iCs/>
          <w:sz w:val="22"/>
          <w:szCs w:val="22"/>
        </w:rPr>
        <w:t xml:space="preserve">lex </w:t>
      </w:r>
      <w:proofErr w:type="spellStart"/>
      <w:r w:rsidRPr="00D34D29">
        <w:rPr>
          <w:rFonts w:ascii="Calibri" w:eastAsia="Book Antiqua" w:hAnsi="Calibri" w:cs="Calibri"/>
          <w:i/>
          <w:iCs/>
          <w:sz w:val="22"/>
          <w:szCs w:val="22"/>
        </w:rPr>
        <w:t>commisoria</w:t>
      </w:r>
      <w:proofErr w:type="spellEnd"/>
      <w:r w:rsidRPr="00D34D29">
        <w:rPr>
          <w:rFonts w:ascii="Calibri" w:eastAsia="Book Antiqua" w:hAnsi="Calibri" w:cs="Calibri"/>
          <w:sz w:val="22"/>
          <w:szCs w:val="22"/>
        </w:rPr>
        <w:t>).</w:t>
      </w:r>
    </w:p>
    <w:p w14:paraId="4B7EC567" w14:textId="55E599C0" w:rsidR="00D34D29" w:rsidRPr="00D34D29" w:rsidRDefault="00D34D29" w:rsidP="004321F1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>Zamawiający zastrzega sobie prawo odstąpienia od umowy ze skutkiem natychmiastowym w następujących przypadkach</w:t>
      </w:r>
      <w:r w:rsidRPr="00D34D29">
        <w:rPr>
          <w:rFonts w:ascii="Calibri" w:hAnsi="Calibri" w:cs="Calibri"/>
          <w:sz w:val="22"/>
          <w:szCs w:val="22"/>
        </w:rPr>
        <w:t>:</w:t>
      </w:r>
    </w:p>
    <w:p w14:paraId="5967E618" w14:textId="77777777" w:rsidR="00D34D29" w:rsidRPr="00D34D29" w:rsidRDefault="00D34D29" w:rsidP="004321F1">
      <w:pPr>
        <w:widowControl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>wydania nakazu zajęcia majątku Wykonawcy w zakresie uniemożliwiającym wykonanie przedmiotu niniejszej umowy</w:t>
      </w:r>
      <w:r w:rsidRPr="00D34D29">
        <w:rPr>
          <w:rFonts w:ascii="Calibri" w:eastAsia="Book Antiqua" w:hAnsi="Calibri" w:cs="Calibri"/>
          <w:color w:val="000000"/>
          <w:sz w:val="22"/>
          <w:szCs w:val="22"/>
        </w:rPr>
        <w:t>;</w:t>
      </w:r>
    </w:p>
    <w:p w14:paraId="2BB78D56" w14:textId="167D4147" w:rsidR="0054049C" w:rsidRPr="00770F21" w:rsidRDefault="0054049C" w:rsidP="004321F1">
      <w:pPr>
        <w:widowControl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770F21">
        <w:rPr>
          <w:rFonts w:ascii="Calibri" w:hAnsi="Calibri" w:cs="Calibri"/>
          <w:color w:val="000000"/>
          <w:sz w:val="22"/>
          <w:szCs w:val="22"/>
        </w:rPr>
        <w:t xml:space="preserve">realizacji przedmiotu umowy w sposób istotnie niezgodny z wymaganiami Zamawiającego, </w:t>
      </w:r>
      <w:r w:rsidR="00770F21">
        <w:rPr>
          <w:rFonts w:ascii="Calibri" w:hAnsi="Calibri" w:cs="Calibri"/>
          <w:color w:val="000000"/>
          <w:sz w:val="22"/>
          <w:szCs w:val="22"/>
        </w:rPr>
        <w:br/>
      </w:r>
      <w:r w:rsidRPr="00770F21">
        <w:rPr>
          <w:rFonts w:ascii="Calibri" w:hAnsi="Calibri" w:cs="Calibri"/>
          <w:color w:val="000000"/>
          <w:sz w:val="22"/>
          <w:szCs w:val="22"/>
        </w:rPr>
        <w:t xml:space="preserve">po uprzednim bezskutecznym wezwaniu Wykonawcy do zmiany sposobu wykonywania umowy, wyznaczającym co najmniej 3 (trzy) dni robocze na usunięcie naruszeń, dokonanym </w:t>
      </w:r>
      <w:r w:rsidR="00770F21">
        <w:rPr>
          <w:rFonts w:ascii="Calibri" w:hAnsi="Calibri" w:cs="Calibri"/>
          <w:color w:val="000000"/>
          <w:sz w:val="22"/>
          <w:szCs w:val="22"/>
        </w:rPr>
        <w:br/>
      </w:r>
      <w:r w:rsidRPr="00770F21">
        <w:rPr>
          <w:rFonts w:ascii="Calibri" w:hAnsi="Calibri" w:cs="Calibri"/>
          <w:color w:val="000000"/>
          <w:sz w:val="22"/>
          <w:szCs w:val="22"/>
        </w:rPr>
        <w:t>w formie dokumentowej;</w:t>
      </w:r>
    </w:p>
    <w:p w14:paraId="6534FF6B" w14:textId="77EA4400" w:rsidR="00D34D29" w:rsidRPr="00CA01D9" w:rsidRDefault="00D34D29" w:rsidP="004321F1">
      <w:pPr>
        <w:widowControl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hAnsi="Calibri" w:cs="Calibri"/>
          <w:sz w:val="22"/>
          <w:szCs w:val="22"/>
        </w:rPr>
        <w:t xml:space="preserve">zwłoki w </w:t>
      </w:r>
      <w:r w:rsidR="00F65094">
        <w:rPr>
          <w:rFonts w:ascii="Calibri" w:hAnsi="Calibri" w:cs="Calibri"/>
          <w:sz w:val="22"/>
          <w:szCs w:val="22"/>
        </w:rPr>
        <w:t xml:space="preserve">przekazaniu Zamawiającemu </w:t>
      </w:r>
      <w:r w:rsidR="00F65094" w:rsidRPr="00F65094">
        <w:rPr>
          <w:rFonts w:ascii="Calibri" w:hAnsi="Calibri" w:cs="Calibri"/>
          <w:sz w:val="22"/>
          <w:szCs w:val="22"/>
        </w:rPr>
        <w:t>odpowiednio list obecności uczestników szkolenia lub</w:t>
      </w:r>
      <w:r w:rsidR="00CA01D9">
        <w:rPr>
          <w:rFonts w:ascii="Calibri" w:hAnsi="Calibri" w:cs="Calibri"/>
          <w:sz w:val="22"/>
          <w:szCs w:val="22"/>
        </w:rPr>
        <w:t xml:space="preserve"> materiałów szkoleniowych lub </w:t>
      </w:r>
      <w:r w:rsidR="00F65094" w:rsidRPr="00F65094">
        <w:rPr>
          <w:rFonts w:ascii="Calibri" w:hAnsi="Calibri" w:cs="Calibri"/>
          <w:sz w:val="22"/>
          <w:szCs w:val="22"/>
        </w:rPr>
        <w:t xml:space="preserve">imiennych certyfikatów (zaświadczeń) potwierdzających ukończenie szkolenia, zgodnie </w:t>
      </w:r>
      <w:r w:rsidR="00F65094" w:rsidRPr="00CA01D9">
        <w:rPr>
          <w:rFonts w:ascii="Calibri" w:hAnsi="Calibri" w:cs="Calibri"/>
          <w:sz w:val="22"/>
          <w:szCs w:val="22"/>
        </w:rPr>
        <w:t xml:space="preserve">z </w:t>
      </w:r>
      <w:r w:rsidR="00F65094" w:rsidRPr="00CA01D9">
        <w:rPr>
          <w:rFonts w:ascii="Calibri" w:eastAsia="Book Antiqua" w:hAnsi="Calibri" w:cs="Calibri"/>
          <w:sz w:val="22"/>
          <w:szCs w:val="22"/>
        </w:rPr>
        <w:t xml:space="preserve">§ </w:t>
      </w:r>
      <w:r w:rsidR="00CA01D9" w:rsidRPr="00CA01D9">
        <w:rPr>
          <w:rFonts w:ascii="Calibri" w:eastAsia="Book Antiqua" w:hAnsi="Calibri" w:cs="Calibri"/>
          <w:sz w:val="22"/>
          <w:szCs w:val="22"/>
        </w:rPr>
        <w:t>1</w:t>
      </w:r>
      <w:r w:rsidR="00F65094" w:rsidRPr="00CA01D9">
        <w:rPr>
          <w:rFonts w:ascii="Calibri" w:eastAsia="Book Antiqua" w:hAnsi="Calibri" w:cs="Calibri"/>
          <w:sz w:val="22"/>
          <w:szCs w:val="22"/>
        </w:rPr>
        <w:t xml:space="preserve"> ust. </w:t>
      </w:r>
      <w:r w:rsidR="00CA01D9" w:rsidRPr="00CA01D9">
        <w:rPr>
          <w:rFonts w:ascii="Calibri" w:eastAsia="Book Antiqua" w:hAnsi="Calibri" w:cs="Calibri"/>
          <w:sz w:val="22"/>
          <w:szCs w:val="22"/>
        </w:rPr>
        <w:t>3 pkt 2-4</w:t>
      </w:r>
      <w:r w:rsidR="00F65094" w:rsidRPr="00CA01D9">
        <w:rPr>
          <w:rFonts w:ascii="Calibri" w:eastAsia="Book Antiqua" w:hAnsi="Calibri" w:cs="Calibri"/>
          <w:sz w:val="22"/>
          <w:szCs w:val="22"/>
        </w:rPr>
        <w:t xml:space="preserve"> niniejszej umowy</w:t>
      </w:r>
      <w:r w:rsidR="00F65094" w:rsidRPr="00CA01D9">
        <w:rPr>
          <w:rFonts w:ascii="Calibri" w:hAnsi="Calibri" w:cs="Calibri"/>
          <w:sz w:val="22"/>
          <w:szCs w:val="22"/>
        </w:rPr>
        <w:t>, przekraczającej 5 (pięć) dni roboczych</w:t>
      </w:r>
      <w:r w:rsidRPr="00CA01D9">
        <w:rPr>
          <w:rFonts w:ascii="Calibri" w:eastAsia="Book Antiqua" w:hAnsi="Calibri" w:cs="Calibri"/>
          <w:sz w:val="22"/>
          <w:szCs w:val="22"/>
        </w:rPr>
        <w:t>;</w:t>
      </w:r>
    </w:p>
    <w:p w14:paraId="3D378EEE" w14:textId="6E2ADED4" w:rsidR="00D34D29" w:rsidRPr="00D34D29" w:rsidRDefault="00D34D29" w:rsidP="004321F1">
      <w:pPr>
        <w:widowControl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CA01D9">
        <w:rPr>
          <w:rFonts w:ascii="Calibri" w:hAnsi="Calibri" w:cs="Calibri"/>
          <w:sz w:val="22"/>
          <w:szCs w:val="22"/>
        </w:rPr>
        <w:t>zwłoki w rozpoczęciu szkoleni</w:t>
      </w:r>
      <w:r w:rsidR="00F65094" w:rsidRPr="00CA01D9">
        <w:rPr>
          <w:rFonts w:ascii="Calibri" w:hAnsi="Calibri" w:cs="Calibri"/>
          <w:sz w:val="22"/>
          <w:szCs w:val="22"/>
        </w:rPr>
        <w:t>a</w:t>
      </w:r>
      <w:r w:rsidRPr="00CA01D9">
        <w:rPr>
          <w:rFonts w:ascii="Calibri" w:hAnsi="Calibri" w:cs="Calibri"/>
          <w:sz w:val="22"/>
          <w:szCs w:val="22"/>
        </w:rPr>
        <w:t xml:space="preserve">, zgodnie z uzgodnionym przez </w:t>
      </w:r>
      <w:r w:rsidR="00F65094" w:rsidRPr="00CA01D9">
        <w:rPr>
          <w:rFonts w:ascii="Calibri" w:hAnsi="Calibri" w:cs="Calibri"/>
          <w:sz w:val="22"/>
          <w:szCs w:val="22"/>
        </w:rPr>
        <w:t>S</w:t>
      </w:r>
      <w:r w:rsidRPr="00CA01D9">
        <w:rPr>
          <w:rFonts w:ascii="Calibri" w:hAnsi="Calibri" w:cs="Calibri"/>
          <w:sz w:val="22"/>
          <w:szCs w:val="22"/>
        </w:rPr>
        <w:t xml:space="preserve">trony harmonogramem, </w:t>
      </w:r>
      <w:r w:rsidR="00F65094" w:rsidRPr="00CA01D9">
        <w:rPr>
          <w:rFonts w:ascii="Calibri" w:hAnsi="Calibri" w:cs="Calibri"/>
          <w:sz w:val="22"/>
          <w:szCs w:val="22"/>
        </w:rPr>
        <w:br/>
        <w:t xml:space="preserve">o którym mowa w § 1 ust. </w:t>
      </w:r>
      <w:r w:rsidR="00CA01D9" w:rsidRPr="00CA01D9">
        <w:rPr>
          <w:rFonts w:ascii="Calibri" w:hAnsi="Calibri" w:cs="Calibri"/>
          <w:sz w:val="22"/>
          <w:szCs w:val="22"/>
        </w:rPr>
        <w:t>3 pkt 1</w:t>
      </w:r>
      <w:r w:rsidR="00F65094" w:rsidRPr="00CA01D9">
        <w:rPr>
          <w:rFonts w:ascii="Calibri" w:hAnsi="Calibri" w:cs="Calibri"/>
          <w:sz w:val="22"/>
          <w:szCs w:val="22"/>
        </w:rPr>
        <w:t xml:space="preserve"> umowy </w:t>
      </w:r>
      <w:r w:rsidRPr="00CA01D9">
        <w:rPr>
          <w:rFonts w:ascii="Calibri" w:hAnsi="Calibri" w:cs="Calibri"/>
          <w:sz w:val="22"/>
          <w:szCs w:val="22"/>
        </w:rPr>
        <w:t>trwającej</w:t>
      </w:r>
      <w:r w:rsidRPr="00D34D29">
        <w:rPr>
          <w:rFonts w:ascii="Calibri" w:hAnsi="Calibri" w:cs="Calibri"/>
          <w:sz w:val="22"/>
          <w:szCs w:val="22"/>
        </w:rPr>
        <w:t xml:space="preserve"> ponad 1 (jedną) godzinę.</w:t>
      </w:r>
    </w:p>
    <w:p w14:paraId="79D68D87" w14:textId="68E1F62E" w:rsidR="00D34D29" w:rsidRPr="00D34D29" w:rsidRDefault="00D34D29" w:rsidP="004321F1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hAnsi="Calibri" w:cs="Calibri"/>
          <w:sz w:val="22"/>
          <w:szCs w:val="22"/>
        </w:rPr>
        <w:t>Wykonawcy przysługuje prawo odstąpienia od umowy, jeżeli Zamawiający odmawia bez wskazania uzasadnionej przyczyny odbioru dostarczanego przedmiotu umowy lub podpisania protokołu odbioru,</w:t>
      </w:r>
    </w:p>
    <w:p w14:paraId="23ACD259" w14:textId="6A5A612F" w:rsidR="00D34D29" w:rsidRPr="00D34D29" w:rsidRDefault="00D34D29" w:rsidP="004321F1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>Prawo do odstąpienia od umowy wykonuje się przez złożenie w formie pisemnej pod rygorem nieważności oświadczenia drugiej stronie, w terminie 14 (czternastu) dni od wystąpienia podstaw do odstąpienia wskazanych w ust. 2-3</w:t>
      </w:r>
      <w:r w:rsidRPr="00D34D29">
        <w:rPr>
          <w:rFonts w:ascii="Calibri" w:hAnsi="Calibri" w:cs="Calibri"/>
          <w:sz w:val="22"/>
          <w:szCs w:val="22"/>
        </w:rPr>
        <w:t>.</w:t>
      </w:r>
    </w:p>
    <w:p w14:paraId="380E662A" w14:textId="77777777" w:rsidR="00D34D29" w:rsidRPr="00F65094" w:rsidRDefault="00D34D29" w:rsidP="00D34D29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1B723E30" w14:textId="00AB1F28" w:rsidR="00D34D29" w:rsidRPr="00F65094" w:rsidRDefault="00D34D29" w:rsidP="00D34D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>§ 8</w:t>
      </w:r>
    </w:p>
    <w:p w14:paraId="08C8849E" w14:textId="77777777" w:rsidR="00D34D29" w:rsidRPr="00F65094" w:rsidRDefault="00D34D29" w:rsidP="00D34D29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b/>
          <w:i/>
          <w:color w:val="000000"/>
          <w:sz w:val="22"/>
          <w:szCs w:val="22"/>
        </w:rPr>
        <w:t>Zmiany umowy</w:t>
      </w:r>
    </w:p>
    <w:p w14:paraId="0F945853" w14:textId="77777777" w:rsidR="00D34D29" w:rsidRPr="00F65094" w:rsidRDefault="00D34D29" w:rsidP="00D34D29">
      <w:pPr>
        <w:jc w:val="both"/>
        <w:rPr>
          <w:rFonts w:ascii="Calibri" w:hAnsi="Calibri" w:cs="Calibri"/>
          <w:sz w:val="22"/>
          <w:szCs w:val="22"/>
        </w:rPr>
      </w:pPr>
      <w:r w:rsidRPr="00F65094">
        <w:rPr>
          <w:rFonts w:ascii="Calibri" w:hAnsi="Calibri" w:cs="Calibri"/>
          <w:sz w:val="22"/>
          <w:szCs w:val="22"/>
        </w:rPr>
        <w:t>Wszelkie zmiany niniejszej umowy wymagają zachowania formy pisemnej pod rygorem nieważności.</w:t>
      </w:r>
    </w:p>
    <w:p w14:paraId="490D2119" w14:textId="77777777" w:rsidR="00D34D29" w:rsidRPr="00F65094" w:rsidRDefault="00D34D29" w:rsidP="00D34D29">
      <w:pPr>
        <w:jc w:val="both"/>
        <w:rPr>
          <w:rFonts w:ascii="Calibri" w:hAnsi="Calibri" w:cs="Calibri"/>
          <w:sz w:val="22"/>
          <w:szCs w:val="22"/>
        </w:rPr>
      </w:pPr>
    </w:p>
    <w:p w14:paraId="17BB97B9" w14:textId="06F5D72B" w:rsidR="00D34D29" w:rsidRPr="00F65094" w:rsidRDefault="00D34D29" w:rsidP="00D34D29">
      <w:pPr>
        <w:jc w:val="center"/>
        <w:rPr>
          <w:rFonts w:ascii="Calibri" w:hAnsi="Calibri" w:cs="Calibri"/>
          <w:sz w:val="22"/>
          <w:szCs w:val="22"/>
        </w:rPr>
      </w:pPr>
      <w:r w:rsidRPr="00F65094">
        <w:rPr>
          <w:rFonts w:ascii="Calibri" w:hAnsi="Calibri" w:cs="Calibri"/>
          <w:b/>
          <w:sz w:val="22"/>
          <w:szCs w:val="22"/>
        </w:rPr>
        <w:t>§ 9</w:t>
      </w:r>
    </w:p>
    <w:p w14:paraId="12B84D4E" w14:textId="77777777" w:rsidR="00D34D29" w:rsidRPr="00F65094" w:rsidRDefault="00D34D29" w:rsidP="00D34D29">
      <w:pPr>
        <w:spacing w:after="120"/>
        <w:jc w:val="center"/>
        <w:rPr>
          <w:rFonts w:ascii="Calibri" w:hAnsi="Calibri" w:cs="Calibri"/>
          <w:b/>
          <w:i/>
          <w:sz w:val="22"/>
          <w:szCs w:val="22"/>
        </w:rPr>
      </w:pPr>
      <w:r w:rsidRPr="00F65094">
        <w:rPr>
          <w:rFonts w:ascii="Calibri" w:hAnsi="Calibri" w:cs="Calibri"/>
          <w:b/>
          <w:i/>
          <w:sz w:val="22"/>
          <w:szCs w:val="22"/>
        </w:rPr>
        <w:t>Postanowienia końcowe</w:t>
      </w:r>
    </w:p>
    <w:p w14:paraId="437A6C8C" w14:textId="77777777" w:rsidR="00D34D29" w:rsidRPr="00F65094" w:rsidRDefault="00D34D29" w:rsidP="004321F1">
      <w:pPr>
        <w:widowControl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ind w:left="340" w:hanging="340"/>
        <w:jc w:val="both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color w:val="000000"/>
          <w:sz w:val="22"/>
          <w:szCs w:val="22"/>
        </w:rPr>
        <w:t>Wykonawca bez pisemnej zgody Zamawiającego nie ma prawa dokonywać obrotu wierzytelnościami wynikającymi z niniejszej umowy.</w:t>
      </w:r>
    </w:p>
    <w:p w14:paraId="4AA30E13" w14:textId="77777777" w:rsidR="00D34D29" w:rsidRPr="00F65094" w:rsidRDefault="00D34D29" w:rsidP="004321F1">
      <w:pPr>
        <w:widowControl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ind w:left="340" w:hanging="340"/>
        <w:jc w:val="both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color w:val="000000"/>
          <w:sz w:val="22"/>
          <w:szCs w:val="22"/>
        </w:rPr>
        <w:t>W sprawach nieuregulowanych postanowieniami niniejszej umowy zastosowanie mieć będą przepisy kodeksu cywilnego, a w sprawach procesowych kodeksu postępowania cywilnego.</w:t>
      </w:r>
    </w:p>
    <w:p w14:paraId="6C5FD939" w14:textId="04FDCEF5" w:rsidR="00D34D29" w:rsidRPr="00F65094" w:rsidRDefault="00D34D29" w:rsidP="004321F1">
      <w:pPr>
        <w:widowControl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ind w:left="340" w:hanging="340"/>
        <w:jc w:val="both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color w:val="000000"/>
          <w:sz w:val="22"/>
          <w:szCs w:val="22"/>
        </w:rPr>
        <w:t xml:space="preserve">Ewentualne spory, powstałe na tle wykonania przedmiotu umowy, Strony poddają </w:t>
      </w:r>
      <w:r w:rsidRPr="00F65094">
        <w:rPr>
          <w:rFonts w:ascii="Calibri" w:eastAsia="Book Antiqua" w:hAnsi="Calibri" w:cs="Calibri"/>
          <w:color w:val="000000"/>
          <w:sz w:val="22"/>
          <w:szCs w:val="22"/>
        </w:rPr>
        <w:br/>
        <w:t xml:space="preserve">pod </w:t>
      </w:r>
      <w:r w:rsidRPr="00F65094">
        <w:rPr>
          <w:rFonts w:ascii="Calibri" w:hAnsi="Calibri" w:cs="Calibri"/>
          <w:sz w:val="22"/>
          <w:szCs w:val="22"/>
        </w:rPr>
        <w:t>jurysdykcję</w:t>
      </w:r>
      <w:r w:rsidRPr="00F65094">
        <w:rPr>
          <w:rFonts w:ascii="Calibri" w:eastAsia="Book Antiqua" w:hAnsi="Calibri" w:cs="Calibri"/>
          <w:color w:val="000000"/>
          <w:sz w:val="22"/>
          <w:szCs w:val="22"/>
        </w:rPr>
        <w:t xml:space="preserve"> sądów powszechnych właściwych dla siedziby Zamawiającego.</w:t>
      </w:r>
    </w:p>
    <w:p w14:paraId="11303FDA" w14:textId="70FFF6D2" w:rsidR="00F65094" w:rsidRPr="009B1240" w:rsidRDefault="00F65094" w:rsidP="004321F1">
      <w:pPr>
        <w:widowControl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ind w:left="340" w:hanging="34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B1240">
        <w:rPr>
          <w:rFonts w:ascii="Calibri" w:hAnsi="Calibri" w:cs="Calibri"/>
          <w:sz w:val="22"/>
          <w:szCs w:val="22"/>
        </w:rPr>
        <w:t xml:space="preserve">Umowa została sporządzona w 2 (dwóch) jednobrzmiących egzemplarzach, po 1 (jednym) </w:t>
      </w:r>
      <w:r w:rsidR="009B1240">
        <w:rPr>
          <w:rFonts w:ascii="Calibri" w:hAnsi="Calibri" w:cs="Calibri"/>
          <w:sz w:val="22"/>
          <w:szCs w:val="22"/>
        </w:rPr>
        <w:br/>
      </w:r>
      <w:r w:rsidRPr="009B1240">
        <w:rPr>
          <w:rFonts w:ascii="Calibri" w:hAnsi="Calibri" w:cs="Calibri"/>
          <w:sz w:val="22"/>
          <w:szCs w:val="22"/>
        </w:rPr>
        <w:t xml:space="preserve">dla każdej ze Stron albo w przypadku sporządzenia i podpisania umowy w formie elektronicznej </w:t>
      </w:r>
      <w:r w:rsidR="009B1240">
        <w:rPr>
          <w:rFonts w:ascii="Calibri" w:hAnsi="Calibri" w:cs="Calibri"/>
          <w:sz w:val="22"/>
          <w:szCs w:val="22"/>
        </w:rPr>
        <w:br/>
      </w:r>
      <w:r w:rsidRPr="009B1240">
        <w:rPr>
          <w:rFonts w:ascii="Calibri" w:hAnsi="Calibri" w:cs="Calibri"/>
          <w:sz w:val="22"/>
          <w:szCs w:val="22"/>
        </w:rPr>
        <w:t>w rozumieniu art. 78</w:t>
      </w:r>
      <w:r w:rsidRPr="009B1240">
        <w:rPr>
          <w:rFonts w:ascii="Calibri" w:hAnsi="Calibri" w:cs="Calibri"/>
          <w:sz w:val="22"/>
          <w:szCs w:val="22"/>
          <w:vertAlign w:val="superscript"/>
        </w:rPr>
        <w:t xml:space="preserve">1 </w:t>
      </w:r>
      <w:r w:rsidRPr="009B1240">
        <w:rPr>
          <w:rFonts w:ascii="Calibri" w:hAnsi="Calibri" w:cs="Calibri"/>
          <w:sz w:val="22"/>
          <w:szCs w:val="22"/>
        </w:rPr>
        <w:t>§ 1 k.c. - zawarcie umowy nastąpi w momencie opatrzenia umowy ostatnim wymaganym do jej zawarcia kwalifikowanym podpisem elektronicznym, a każda ze Stron będzie uprawniona do druku dowolnej liczby egzemplarzy.</w:t>
      </w:r>
    </w:p>
    <w:p w14:paraId="48A4B191" w14:textId="030E389C" w:rsidR="00452EE9" w:rsidRDefault="00452EE9" w:rsidP="00980768">
      <w:pPr>
        <w:widowControl/>
        <w:autoSpaceDE/>
        <w:autoSpaceDN/>
        <w:adjustRightInd/>
        <w:spacing w:line="259" w:lineRule="auto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493DBB61" w14:textId="77777777" w:rsidR="00F65094" w:rsidRPr="00F65094" w:rsidRDefault="00F65094" w:rsidP="00980768">
      <w:pPr>
        <w:widowControl/>
        <w:autoSpaceDE/>
        <w:autoSpaceDN/>
        <w:adjustRightInd/>
        <w:spacing w:line="259" w:lineRule="auto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3E5BD535" w14:textId="47172A83" w:rsidR="00F03F64" w:rsidRDefault="007472A6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514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ZAMAWIAJĄCY:                  </w:t>
      </w:r>
      <w:r w:rsidRPr="003514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3514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3514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 xml:space="preserve">                           WYKONAWCA:</w:t>
      </w:r>
    </w:p>
    <w:p w14:paraId="63C5E61B" w14:textId="77777777" w:rsidR="00F65094" w:rsidRDefault="00F65094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EB16717" w14:textId="77777777" w:rsidR="00F65094" w:rsidRDefault="00F65094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4F36B15" w14:textId="1DFBA767" w:rsidR="00F65094" w:rsidRPr="003514E3" w:rsidRDefault="00F65094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…………………………..……………………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>………………………..………………………</w:t>
      </w:r>
    </w:p>
    <w:sectPr w:rsidR="00F65094" w:rsidRPr="003514E3" w:rsidSect="003514E3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193D35" w16cex:dateUtc="2026-04-23T15:40:00Z"/>
  <w16cex:commentExtensible w16cex:durableId="6E2D9222" w16cex:dateUtc="2026-04-23T15:44:00Z"/>
  <w16cex:commentExtensible w16cex:durableId="3D17E9B3" w16cex:dateUtc="2026-04-23T15:45:00Z"/>
  <w16cex:commentExtensible w16cex:durableId="3089B6C1" w16cex:dateUtc="2026-04-23T16:34:00Z"/>
  <w16cex:commentExtensible w16cex:durableId="4C6334BD" w16cex:dateUtc="2026-04-23T16:53:00Z"/>
  <w16cex:commentExtensible w16cex:durableId="38F998B2" w16cex:dateUtc="2026-04-23T17:20:00Z"/>
  <w16cex:commentExtensible w16cex:durableId="2A74FFD5" w16cex:dateUtc="2026-04-23T17:15:00Z"/>
  <w16cex:commentExtensible w16cex:durableId="3DC21E1F" w16cex:dateUtc="2026-04-23T16:53:00Z"/>
  <w16cex:commentExtensible w16cex:durableId="4DB70CE3" w16cex:dateUtc="2026-04-23T17:56:00Z"/>
  <w16cex:commentExtensible w16cex:durableId="71D5F150" w16cex:dateUtc="2026-04-23T18:54:00Z"/>
  <w16cex:commentExtensible w16cex:durableId="4B56E29B" w16cex:dateUtc="2026-04-23T18:50:00Z"/>
  <w16cex:commentExtensible w16cex:durableId="1AF078E9" w16cex:dateUtc="2026-04-23T1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66B98D" w16cid:durableId="21193D35"/>
  <w16cid:commentId w16cid:paraId="721B0F3E" w16cid:durableId="6E2D9222"/>
  <w16cid:commentId w16cid:paraId="76AB22B9" w16cid:durableId="3D17E9B3"/>
  <w16cid:commentId w16cid:paraId="45E3870D" w16cid:durableId="3089B6C1"/>
  <w16cid:commentId w16cid:paraId="6B2A2F64" w16cid:durableId="4C6334BD"/>
  <w16cid:commentId w16cid:paraId="169CA648" w16cid:durableId="38F998B2"/>
  <w16cid:commentId w16cid:paraId="682E0ECB" w16cid:durableId="2A74FFD5"/>
  <w16cid:commentId w16cid:paraId="7AAB1C79" w16cid:durableId="3DC21E1F"/>
  <w16cid:commentId w16cid:paraId="4600CD45" w16cid:durableId="4DB70CE3"/>
  <w16cid:commentId w16cid:paraId="398BBFC0" w16cid:durableId="71D5F150"/>
  <w16cid:commentId w16cid:paraId="7E7DCDB4" w16cid:durableId="4B56E29B"/>
  <w16cid:commentId w16cid:paraId="654E4166" w16cid:durableId="1AF078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2A17A" w14:textId="77777777" w:rsidR="004321F1" w:rsidRDefault="004321F1" w:rsidP="0034656F">
      <w:r>
        <w:separator/>
      </w:r>
    </w:p>
  </w:endnote>
  <w:endnote w:type="continuationSeparator" w:id="0">
    <w:p w14:paraId="2029476C" w14:textId="77777777" w:rsidR="004321F1" w:rsidRDefault="004321F1" w:rsidP="0034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18898" w14:textId="6835E49A" w:rsidR="0034656F" w:rsidRPr="003514E3" w:rsidRDefault="00245B64" w:rsidP="00245B64">
    <w:pPr>
      <w:pStyle w:val="Stopka"/>
      <w:jc w:val="right"/>
      <w:rPr>
        <w:rFonts w:ascii="Calibri" w:hAnsi="Calibri" w:cs="Calibri"/>
      </w:rPr>
    </w:pPr>
    <w:r w:rsidRPr="003514E3">
      <w:rPr>
        <w:rFonts w:ascii="Calibri" w:eastAsiaTheme="minorEastAsia" w:hAnsi="Calibri" w:cs="Calibri"/>
      </w:rPr>
      <w:fldChar w:fldCharType="begin"/>
    </w:r>
    <w:r w:rsidRPr="003514E3">
      <w:rPr>
        <w:rFonts w:ascii="Calibri" w:hAnsi="Calibri" w:cs="Calibri"/>
      </w:rPr>
      <w:instrText>PAGE    \* MERGEFORMAT</w:instrText>
    </w:r>
    <w:r w:rsidRPr="003514E3">
      <w:rPr>
        <w:rFonts w:ascii="Calibri" w:eastAsiaTheme="minorEastAsia" w:hAnsi="Calibri" w:cs="Calibri"/>
      </w:rPr>
      <w:fldChar w:fldCharType="separate"/>
    </w:r>
    <w:r w:rsidR="00096D43" w:rsidRPr="00096D43">
      <w:rPr>
        <w:rFonts w:ascii="Calibri" w:eastAsiaTheme="majorEastAsia" w:hAnsi="Calibri" w:cs="Calibri"/>
        <w:noProof/>
      </w:rPr>
      <w:t>11</w:t>
    </w:r>
    <w:r w:rsidRPr="003514E3">
      <w:rPr>
        <w:rFonts w:ascii="Calibri" w:eastAsiaTheme="majorEastAsia" w:hAnsi="Calibri" w:cs="Calibri"/>
      </w:rPr>
      <w:fldChar w:fldCharType="end"/>
    </w:r>
    <w:r w:rsidR="003514E3" w:rsidRPr="003514E3">
      <w:rPr>
        <w:rFonts w:ascii="Calibri" w:eastAsiaTheme="majorEastAsia" w:hAnsi="Calibri" w:cs="Calibri"/>
      </w:rPr>
      <w:t>/</w:t>
    </w:r>
    <w:r w:rsidR="00F65094">
      <w:rPr>
        <w:rFonts w:ascii="Calibri" w:eastAsiaTheme="majorEastAsia" w:hAnsi="Calibri" w:cs="Calibri"/>
      </w:rPr>
      <w:t>1</w:t>
    </w:r>
    <w:r w:rsidR="009B1240">
      <w:rPr>
        <w:rFonts w:ascii="Calibri" w:eastAsiaTheme="majorEastAsia" w:hAnsi="Calibri" w:cs="Calibri"/>
      </w:rPr>
      <w:t>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09B76" w14:textId="77777777" w:rsidR="004321F1" w:rsidRDefault="004321F1" w:rsidP="0034656F">
      <w:r>
        <w:separator/>
      </w:r>
    </w:p>
  </w:footnote>
  <w:footnote w:type="continuationSeparator" w:id="0">
    <w:p w14:paraId="4E25B356" w14:textId="77777777" w:rsidR="004321F1" w:rsidRDefault="004321F1" w:rsidP="00346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C9870" w14:textId="21FC8D10" w:rsidR="003514E3" w:rsidRDefault="003514E3">
    <w:pPr>
      <w:pStyle w:val="Nagwek"/>
    </w:pPr>
    <w:r>
      <w:rPr>
        <w:noProof/>
      </w:rPr>
      <w:drawing>
        <wp:inline distT="0" distB="0" distL="0" distR="0" wp14:anchorId="70BC5129" wp14:editId="7AD5F6A5">
          <wp:extent cx="5759450" cy="419054"/>
          <wp:effectExtent l="0" t="0" r="0" b="635"/>
          <wp:docPr id="6" name="Obraz 6" descr="cid:image003.png@01DC65BE.2C2AB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3.png@01DC65BE.2C2AB4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190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948D65" w14:textId="77777777" w:rsidR="003514E3" w:rsidRDefault="003514E3">
    <w:pPr>
      <w:pStyle w:val="Nagwek"/>
    </w:pPr>
  </w:p>
  <w:p w14:paraId="67CBF278" w14:textId="77777777" w:rsidR="003514E3" w:rsidRDefault="003514E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96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4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36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7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5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97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16" w:hanging="1440"/>
      </w:pPr>
    </w:lvl>
  </w:abstractNum>
  <w:abstractNum w:abstractNumId="1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</w:rPr>
    </w:lvl>
  </w:abstractNum>
  <w:abstractNum w:abstractNumId="2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17"/>
    <w:multiLevelType w:val="multilevel"/>
    <w:tmpl w:val="DB0CEE0C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27AFE"/>
    <w:multiLevelType w:val="hybridMultilevel"/>
    <w:tmpl w:val="55F62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A4344"/>
    <w:multiLevelType w:val="hybridMultilevel"/>
    <w:tmpl w:val="178222E4"/>
    <w:lvl w:ilvl="0" w:tplc="355C5D38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20" w:hanging="360"/>
      </w:p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0B0D185A"/>
    <w:multiLevelType w:val="hybridMultilevel"/>
    <w:tmpl w:val="6130FD16"/>
    <w:lvl w:ilvl="0" w:tplc="59625F50">
      <w:start w:val="1"/>
      <w:numFmt w:val="bullet"/>
      <w:lvlText w:val="-"/>
      <w:lvlJc w:val="left"/>
      <w:pPr>
        <w:ind w:left="1785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7" w15:restartNumberingAfterBreak="0">
    <w:nsid w:val="13F84A50"/>
    <w:multiLevelType w:val="hybridMultilevel"/>
    <w:tmpl w:val="CEAAD7A6"/>
    <w:lvl w:ilvl="0" w:tplc="731A1096">
      <w:start w:val="1"/>
      <w:numFmt w:val="decimal"/>
      <w:lvlText w:val="%1)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14BF06C0"/>
    <w:multiLevelType w:val="hybridMultilevel"/>
    <w:tmpl w:val="262E3B40"/>
    <w:lvl w:ilvl="0" w:tplc="10D6335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186F13A6"/>
    <w:multiLevelType w:val="hybridMultilevel"/>
    <w:tmpl w:val="8B56C4BC"/>
    <w:lvl w:ilvl="0" w:tplc="B3FE9A58">
      <w:start w:val="1"/>
      <w:numFmt w:val="decimal"/>
      <w:lvlText w:val="%1)"/>
      <w:lvlJc w:val="left"/>
      <w:pPr>
        <w:ind w:left="104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1CE24179"/>
    <w:multiLevelType w:val="hybridMultilevel"/>
    <w:tmpl w:val="29E4897C"/>
    <w:lvl w:ilvl="0" w:tplc="F07C66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92E74"/>
    <w:multiLevelType w:val="hybridMultilevel"/>
    <w:tmpl w:val="67F6B3CA"/>
    <w:lvl w:ilvl="0" w:tplc="A2E49B04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294D2C48"/>
    <w:multiLevelType w:val="multilevel"/>
    <w:tmpl w:val="F3769B80"/>
    <w:lvl w:ilvl="0">
      <w:start w:val="6"/>
      <w:numFmt w:val="decimal"/>
      <w:pStyle w:val="Punkty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D14F39"/>
    <w:multiLevelType w:val="hybridMultilevel"/>
    <w:tmpl w:val="F008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C673D"/>
    <w:multiLevelType w:val="multilevel"/>
    <w:tmpl w:val="FCB6851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38E90192"/>
    <w:multiLevelType w:val="multilevel"/>
    <w:tmpl w:val="C37C100C"/>
    <w:lvl w:ilvl="0">
      <w:start w:val="1"/>
      <w:numFmt w:val="decimal"/>
      <w:lvlText w:val="%1."/>
      <w:lvlJc w:val="left"/>
      <w:pPr>
        <w:ind w:left="11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16" w15:restartNumberingAfterBreak="0">
    <w:nsid w:val="3CED1A92"/>
    <w:multiLevelType w:val="hybridMultilevel"/>
    <w:tmpl w:val="940C157C"/>
    <w:lvl w:ilvl="0" w:tplc="59625F50">
      <w:start w:val="1"/>
      <w:numFmt w:val="bullet"/>
      <w:lvlText w:val="-"/>
      <w:lvlJc w:val="left"/>
      <w:pPr>
        <w:ind w:left="1785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7" w15:restartNumberingAfterBreak="0">
    <w:nsid w:val="41C602ED"/>
    <w:multiLevelType w:val="multilevel"/>
    <w:tmpl w:val="AB2EAFF4"/>
    <w:lvl w:ilvl="0">
      <w:start w:val="1"/>
      <w:numFmt w:val="decimal"/>
      <w:lvlText w:val="%1."/>
      <w:lvlJc w:val="left"/>
      <w:pPr>
        <w:ind w:left="340" w:hanging="340"/>
      </w:pPr>
      <w:rPr>
        <w:rFonts w:ascii="Book Antiqua" w:eastAsia="Book Antiqua" w:hAnsi="Book Antiqua" w:cs="Book Antiqua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53A43"/>
    <w:multiLevelType w:val="hybridMultilevel"/>
    <w:tmpl w:val="08585D4C"/>
    <w:lvl w:ilvl="0" w:tplc="1C9E418C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4A9214DA"/>
    <w:multiLevelType w:val="hybridMultilevel"/>
    <w:tmpl w:val="555C1F80"/>
    <w:lvl w:ilvl="0" w:tplc="D736F0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85BB6"/>
    <w:multiLevelType w:val="hybridMultilevel"/>
    <w:tmpl w:val="51023F38"/>
    <w:name w:val="WW8Num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A3647"/>
    <w:multiLevelType w:val="hybridMultilevel"/>
    <w:tmpl w:val="B204BAF0"/>
    <w:lvl w:ilvl="0" w:tplc="558C71D6">
      <w:start w:val="1"/>
      <w:numFmt w:val="decimal"/>
      <w:lvlText w:val="%1)"/>
      <w:lvlJc w:val="left"/>
      <w:pPr>
        <w:ind w:left="108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760B71"/>
    <w:multiLevelType w:val="hybridMultilevel"/>
    <w:tmpl w:val="EB4A0B36"/>
    <w:lvl w:ilvl="0" w:tplc="5AEA5F14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81210F"/>
    <w:multiLevelType w:val="multilevel"/>
    <w:tmpl w:val="DA3A9A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C26433"/>
    <w:multiLevelType w:val="hybridMultilevel"/>
    <w:tmpl w:val="AC12999A"/>
    <w:lvl w:ilvl="0" w:tplc="F1C4A38C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603B7A77"/>
    <w:multiLevelType w:val="multilevel"/>
    <w:tmpl w:val="0C64C2CA"/>
    <w:lvl w:ilvl="0">
      <w:start w:val="1"/>
      <w:numFmt w:val="decimal"/>
      <w:lvlText w:val="%1."/>
      <w:lvlJc w:val="left"/>
      <w:pPr>
        <w:ind w:left="11" w:hanging="360"/>
      </w:p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26" w15:restartNumberingAfterBreak="0">
    <w:nsid w:val="622E59F5"/>
    <w:multiLevelType w:val="hybridMultilevel"/>
    <w:tmpl w:val="F4CA917E"/>
    <w:lvl w:ilvl="0" w:tplc="DC5EC180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64D05111"/>
    <w:multiLevelType w:val="hybridMultilevel"/>
    <w:tmpl w:val="F2380194"/>
    <w:lvl w:ilvl="0" w:tplc="65C82056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6AF16AE1"/>
    <w:multiLevelType w:val="hybridMultilevel"/>
    <w:tmpl w:val="30E41B32"/>
    <w:lvl w:ilvl="0" w:tplc="3A1CD830">
      <w:start w:val="1"/>
      <w:numFmt w:val="decimal"/>
      <w:lvlText w:val="%1)"/>
      <w:lvlJc w:val="left"/>
      <w:pPr>
        <w:ind w:left="371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9" w15:restartNumberingAfterBreak="0">
    <w:nsid w:val="713A09EE"/>
    <w:multiLevelType w:val="multilevel"/>
    <w:tmpl w:val="34D8CBDC"/>
    <w:lvl w:ilvl="0">
      <w:start w:val="1"/>
      <w:numFmt w:val="decimal"/>
      <w:lvlText w:val="%1."/>
      <w:lvlJc w:val="left"/>
      <w:pPr>
        <w:ind w:left="11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30" w15:restartNumberingAfterBreak="0">
    <w:nsid w:val="79F3407E"/>
    <w:multiLevelType w:val="multilevel"/>
    <w:tmpl w:val="BC3AA196"/>
    <w:lvl w:ilvl="0">
      <w:start w:val="2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036148"/>
    <w:multiLevelType w:val="hybridMultilevel"/>
    <w:tmpl w:val="645217A4"/>
    <w:lvl w:ilvl="0" w:tplc="05CA8B60">
      <w:start w:val="1"/>
      <w:numFmt w:val="decimal"/>
      <w:lvlText w:val="%1)"/>
      <w:lvlJc w:val="left"/>
      <w:pPr>
        <w:ind w:left="108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6045F3"/>
    <w:multiLevelType w:val="hybridMultilevel"/>
    <w:tmpl w:val="02D4E90C"/>
    <w:lvl w:ilvl="0" w:tplc="0AF8270A">
      <w:start w:val="1"/>
      <w:numFmt w:val="decimal"/>
      <w:lvlText w:val="%1)"/>
      <w:lvlJc w:val="left"/>
      <w:pPr>
        <w:ind w:left="108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E1D0006"/>
    <w:multiLevelType w:val="hybridMultilevel"/>
    <w:tmpl w:val="DB2831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7"/>
  </w:num>
  <w:num w:numId="4">
    <w:abstractNumId w:val="26"/>
  </w:num>
  <w:num w:numId="5">
    <w:abstractNumId w:val="19"/>
  </w:num>
  <w:num w:numId="6">
    <w:abstractNumId w:val="22"/>
  </w:num>
  <w:num w:numId="7">
    <w:abstractNumId w:val="32"/>
  </w:num>
  <w:num w:numId="8">
    <w:abstractNumId w:val="18"/>
  </w:num>
  <w:num w:numId="9">
    <w:abstractNumId w:val="21"/>
  </w:num>
  <w:num w:numId="10">
    <w:abstractNumId w:val="8"/>
  </w:num>
  <w:num w:numId="11">
    <w:abstractNumId w:val="31"/>
  </w:num>
  <w:num w:numId="12">
    <w:abstractNumId w:val="24"/>
  </w:num>
  <w:num w:numId="13">
    <w:abstractNumId w:val="9"/>
  </w:num>
  <w:num w:numId="14">
    <w:abstractNumId w:val="27"/>
  </w:num>
  <w:num w:numId="15">
    <w:abstractNumId w:val="16"/>
  </w:num>
  <w:num w:numId="16">
    <w:abstractNumId w:val="6"/>
  </w:num>
  <w:num w:numId="17">
    <w:abstractNumId w:val="5"/>
  </w:num>
  <w:num w:numId="18">
    <w:abstractNumId w:val="10"/>
  </w:num>
  <w:num w:numId="19">
    <w:abstractNumId w:val="11"/>
  </w:num>
  <w:num w:numId="20">
    <w:abstractNumId w:val="7"/>
  </w:num>
  <w:num w:numId="21">
    <w:abstractNumId w:val="30"/>
  </w:num>
  <w:num w:numId="22">
    <w:abstractNumId w:val="29"/>
  </w:num>
  <w:num w:numId="23">
    <w:abstractNumId w:val="33"/>
  </w:num>
  <w:num w:numId="24">
    <w:abstractNumId w:val="28"/>
  </w:num>
  <w:num w:numId="25">
    <w:abstractNumId w:val="25"/>
  </w:num>
  <w:num w:numId="26">
    <w:abstractNumId w:val="14"/>
  </w:num>
  <w:num w:numId="27">
    <w:abstractNumId w:val="15"/>
  </w:num>
  <w:num w:numId="28">
    <w:abstractNumId w:val="23"/>
  </w:num>
  <w:num w:numId="29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981"/>
    <w:rsid w:val="00002670"/>
    <w:rsid w:val="00004EF0"/>
    <w:rsid w:val="00007D04"/>
    <w:rsid w:val="00011F18"/>
    <w:rsid w:val="000121C7"/>
    <w:rsid w:val="0001363A"/>
    <w:rsid w:val="00013E3A"/>
    <w:rsid w:val="0002177D"/>
    <w:rsid w:val="00026954"/>
    <w:rsid w:val="00032830"/>
    <w:rsid w:val="00034C40"/>
    <w:rsid w:val="00036BC3"/>
    <w:rsid w:val="00050B2E"/>
    <w:rsid w:val="000643BE"/>
    <w:rsid w:val="00065DF4"/>
    <w:rsid w:val="000840BE"/>
    <w:rsid w:val="000867C0"/>
    <w:rsid w:val="00095ADA"/>
    <w:rsid w:val="00096D43"/>
    <w:rsid w:val="000A44A2"/>
    <w:rsid w:val="000B09E7"/>
    <w:rsid w:val="000B16C2"/>
    <w:rsid w:val="000B318E"/>
    <w:rsid w:val="000C424F"/>
    <w:rsid w:val="000E3CB5"/>
    <w:rsid w:val="000E5136"/>
    <w:rsid w:val="000E547C"/>
    <w:rsid w:val="00104A48"/>
    <w:rsid w:val="00104C5E"/>
    <w:rsid w:val="00114DC3"/>
    <w:rsid w:val="00123A92"/>
    <w:rsid w:val="00124C55"/>
    <w:rsid w:val="0013070C"/>
    <w:rsid w:val="00133EFD"/>
    <w:rsid w:val="0013627B"/>
    <w:rsid w:val="00156066"/>
    <w:rsid w:val="001704A4"/>
    <w:rsid w:val="00193663"/>
    <w:rsid w:val="001B5BA9"/>
    <w:rsid w:val="001D6D27"/>
    <w:rsid w:val="001E7B2E"/>
    <w:rsid w:val="001F2A61"/>
    <w:rsid w:val="001F47FC"/>
    <w:rsid w:val="00206F4D"/>
    <w:rsid w:val="002204E0"/>
    <w:rsid w:val="002300FB"/>
    <w:rsid w:val="0024553F"/>
    <w:rsid w:val="00245B64"/>
    <w:rsid w:val="00246652"/>
    <w:rsid w:val="00247E77"/>
    <w:rsid w:val="0025028F"/>
    <w:rsid w:val="0026335D"/>
    <w:rsid w:val="002714A0"/>
    <w:rsid w:val="00271573"/>
    <w:rsid w:val="00282172"/>
    <w:rsid w:val="002A7AC6"/>
    <w:rsid w:val="002B3B89"/>
    <w:rsid w:val="002B6801"/>
    <w:rsid w:val="002C07CF"/>
    <w:rsid w:val="002D2088"/>
    <w:rsid w:val="002D7830"/>
    <w:rsid w:val="002E5360"/>
    <w:rsid w:val="002E7E1D"/>
    <w:rsid w:val="00311A0E"/>
    <w:rsid w:val="00314DEB"/>
    <w:rsid w:val="0032068A"/>
    <w:rsid w:val="00327CAE"/>
    <w:rsid w:val="00333858"/>
    <w:rsid w:val="0034656F"/>
    <w:rsid w:val="003514E3"/>
    <w:rsid w:val="00355ECC"/>
    <w:rsid w:val="00363C74"/>
    <w:rsid w:val="00365408"/>
    <w:rsid w:val="00365A93"/>
    <w:rsid w:val="00370985"/>
    <w:rsid w:val="00372219"/>
    <w:rsid w:val="00380436"/>
    <w:rsid w:val="003936BA"/>
    <w:rsid w:val="0039704A"/>
    <w:rsid w:val="003A01D6"/>
    <w:rsid w:val="003A14B2"/>
    <w:rsid w:val="003B7EFD"/>
    <w:rsid w:val="003C27FA"/>
    <w:rsid w:val="003C6EC2"/>
    <w:rsid w:val="003D3115"/>
    <w:rsid w:val="003D70CA"/>
    <w:rsid w:val="003E17DA"/>
    <w:rsid w:val="003F4E78"/>
    <w:rsid w:val="003F72E1"/>
    <w:rsid w:val="004020AB"/>
    <w:rsid w:val="004050B6"/>
    <w:rsid w:val="00413C5F"/>
    <w:rsid w:val="00415A6B"/>
    <w:rsid w:val="004235F9"/>
    <w:rsid w:val="004321F1"/>
    <w:rsid w:val="004344CB"/>
    <w:rsid w:val="00434813"/>
    <w:rsid w:val="00436F0B"/>
    <w:rsid w:val="0044020C"/>
    <w:rsid w:val="00452EE9"/>
    <w:rsid w:val="00457A2C"/>
    <w:rsid w:val="00462441"/>
    <w:rsid w:val="00462E19"/>
    <w:rsid w:val="0046377E"/>
    <w:rsid w:val="00464A92"/>
    <w:rsid w:val="00474E91"/>
    <w:rsid w:val="0048167B"/>
    <w:rsid w:val="00483725"/>
    <w:rsid w:val="0048767B"/>
    <w:rsid w:val="004909DD"/>
    <w:rsid w:val="00497D2E"/>
    <w:rsid w:val="004B7541"/>
    <w:rsid w:val="004B7A0E"/>
    <w:rsid w:val="004C1762"/>
    <w:rsid w:val="004C39C4"/>
    <w:rsid w:val="004D3444"/>
    <w:rsid w:val="004D3DC4"/>
    <w:rsid w:val="004D57E8"/>
    <w:rsid w:val="004E0AE3"/>
    <w:rsid w:val="004E1644"/>
    <w:rsid w:val="004E6044"/>
    <w:rsid w:val="004F2602"/>
    <w:rsid w:val="004F57F6"/>
    <w:rsid w:val="00515118"/>
    <w:rsid w:val="00521A51"/>
    <w:rsid w:val="0054049C"/>
    <w:rsid w:val="005633D6"/>
    <w:rsid w:val="00563B40"/>
    <w:rsid w:val="00574101"/>
    <w:rsid w:val="00574C05"/>
    <w:rsid w:val="00576395"/>
    <w:rsid w:val="00586F94"/>
    <w:rsid w:val="00590C49"/>
    <w:rsid w:val="005A11AA"/>
    <w:rsid w:val="005A34B0"/>
    <w:rsid w:val="005A3581"/>
    <w:rsid w:val="005C5325"/>
    <w:rsid w:val="005C5D2D"/>
    <w:rsid w:val="005F6C0B"/>
    <w:rsid w:val="00603E02"/>
    <w:rsid w:val="00604956"/>
    <w:rsid w:val="006256E9"/>
    <w:rsid w:val="00632465"/>
    <w:rsid w:val="0063384E"/>
    <w:rsid w:val="00646372"/>
    <w:rsid w:val="00660F3E"/>
    <w:rsid w:val="00672465"/>
    <w:rsid w:val="006A0043"/>
    <w:rsid w:val="006A0F97"/>
    <w:rsid w:val="006A3AE7"/>
    <w:rsid w:val="006B244A"/>
    <w:rsid w:val="006C63F9"/>
    <w:rsid w:val="006D7615"/>
    <w:rsid w:val="006E1A85"/>
    <w:rsid w:val="0070500B"/>
    <w:rsid w:val="0071606D"/>
    <w:rsid w:val="00722CE2"/>
    <w:rsid w:val="00730755"/>
    <w:rsid w:val="00737368"/>
    <w:rsid w:val="007406C4"/>
    <w:rsid w:val="007472A6"/>
    <w:rsid w:val="007514B4"/>
    <w:rsid w:val="00755395"/>
    <w:rsid w:val="00765AAC"/>
    <w:rsid w:val="00770F21"/>
    <w:rsid w:val="00776623"/>
    <w:rsid w:val="007905B9"/>
    <w:rsid w:val="007B2176"/>
    <w:rsid w:val="007B45B9"/>
    <w:rsid w:val="007D12D0"/>
    <w:rsid w:val="007F41BF"/>
    <w:rsid w:val="007F736A"/>
    <w:rsid w:val="008038AC"/>
    <w:rsid w:val="0080648F"/>
    <w:rsid w:val="0082145D"/>
    <w:rsid w:val="008216A6"/>
    <w:rsid w:val="008309EA"/>
    <w:rsid w:val="00837C22"/>
    <w:rsid w:val="0084341F"/>
    <w:rsid w:val="008454AF"/>
    <w:rsid w:val="00855475"/>
    <w:rsid w:val="00880670"/>
    <w:rsid w:val="008A25FD"/>
    <w:rsid w:val="008A4ACA"/>
    <w:rsid w:val="008A4D94"/>
    <w:rsid w:val="008A59DC"/>
    <w:rsid w:val="008A7851"/>
    <w:rsid w:val="008B17BF"/>
    <w:rsid w:val="008B649A"/>
    <w:rsid w:val="008B771A"/>
    <w:rsid w:val="008F1FE2"/>
    <w:rsid w:val="009060A9"/>
    <w:rsid w:val="00910260"/>
    <w:rsid w:val="0091156D"/>
    <w:rsid w:val="00923AA8"/>
    <w:rsid w:val="00947934"/>
    <w:rsid w:val="00964AB9"/>
    <w:rsid w:val="00965197"/>
    <w:rsid w:val="00977280"/>
    <w:rsid w:val="00980768"/>
    <w:rsid w:val="0098613B"/>
    <w:rsid w:val="009A70AB"/>
    <w:rsid w:val="009B1240"/>
    <w:rsid w:val="009D2CA9"/>
    <w:rsid w:val="009D2D60"/>
    <w:rsid w:val="00A01DE3"/>
    <w:rsid w:val="00A05A0E"/>
    <w:rsid w:val="00A07591"/>
    <w:rsid w:val="00A253B4"/>
    <w:rsid w:val="00A34164"/>
    <w:rsid w:val="00A41635"/>
    <w:rsid w:val="00A41FAA"/>
    <w:rsid w:val="00A43CBF"/>
    <w:rsid w:val="00A4512A"/>
    <w:rsid w:val="00A60695"/>
    <w:rsid w:val="00A717C5"/>
    <w:rsid w:val="00A7658E"/>
    <w:rsid w:val="00A8712C"/>
    <w:rsid w:val="00AA1C1B"/>
    <w:rsid w:val="00AA1DCC"/>
    <w:rsid w:val="00AB4BD4"/>
    <w:rsid w:val="00AC1013"/>
    <w:rsid w:val="00AC348B"/>
    <w:rsid w:val="00AC36E0"/>
    <w:rsid w:val="00AC5B5D"/>
    <w:rsid w:val="00AC6AE4"/>
    <w:rsid w:val="00AD5AD3"/>
    <w:rsid w:val="00AF1CBC"/>
    <w:rsid w:val="00AF2D21"/>
    <w:rsid w:val="00AF4212"/>
    <w:rsid w:val="00B03E9E"/>
    <w:rsid w:val="00B05436"/>
    <w:rsid w:val="00B10B21"/>
    <w:rsid w:val="00B205A5"/>
    <w:rsid w:val="00B366E4"/>
    <w:rsid w:val="00B45657"/>
    <w:rsid w:val="00B46843"/>
    <w:rsid w:val="00B534A8"/>
    <w:rsid w:val="00B54292"/>
    <w:rsid w:val="00B55C06"/>
    <w:rsid w:val="00B600D0"/>
    <w:rsid w:val="00B62AF8"/>
    <w:rsid w:val="00B6302C"/>
    <w:rsid w:val="00B630F0"/>
    <w:rsid w:val="00B655E0"/>
    <w:rsid w:val="00B657D5"/>
    <w:rsid w:val="00B7173E"/>
    <w:rsid w:val="00B8129B"/>
    <w:rsid w:val="00B836B5"/>
    <w:rsid w:val="00B84074"/>
    <w:rsid w:val="00B9434C"/>
    <w:rsid w:val="00B94413"/>
    <w:rsid w:val="00BB1205"/>
    <w:rsid w:val="00BB5BEA"/>
    <w:rsid w:val="00BF24B8"/>
    <w:rsid w:val="00BF6BB2"/>
    <w:rsid w:val="00C0496C"/>
    <w:rsid w:val="00C25AE8"/>
    <w:rsid w:val="00C422FB"/>
    <w:rsid w:val="00C50FC9"/>
    <w:rsid w:val="00C53BBB"/>
    <w:rsid w:val="00C57103"/>
    <w:rsid w:val="00C57B4D"/>
    <w:rsid w:val="00C63B11"/>
    <w:rsid w:val="00C65369"/>
    <w:rsid w:val="00C65D4F"/>
    <w:rsid w:val="00C66525"/>
    <w:rsid w:val="00C70F5B"/>
    <w:rsid w:val="00C721EA"/>
    <w:rsid w:val="00C862CF"/>
    <w:rsid w:val="00C95338"/>
    <w:rsid w:val="00C975F8"/>
    <w:rsid w:val="00CA01D9"/>
    <w:rsid w:val="00CB2178"/>
    <w:rsid w:val="00CC3981"/>
    <w:rsid w:val="00CD4B7E"/>
    <w:rsid w:val="00CE1551"/>
    <w:rsid w:val="00CF7F2B"/>
    <w:rsid w:val="00D0243E"/>
    <w:rsid w:val="00D1330E"/>
    <w:rsid w:val="00D15CAD"/>
    <w:rsid w:val="00D24ED6"/>
    <w:rsid w:val="00D262A1"/>
    <w:rsid w:val="00D27D68"/>
    <w:rsid w:val="00D31F18"/>
    <w:rsid w:val="00D34D29"/>
    <w:rsid w:val="00D41AB8"/>
    <w:rsid w:val="00D60D77"/>
    <w:rsid w:val="00D94472"/>
    <w:rsid w:val="00D97673"/>
    <w:rsid w:val="00DB112D"/>
    <w:rsid w:val="00DD3E43"/>
    <w:rsid w:val="00DF4C38"/>
    <w:rsid w:val="00E156A9"/>
    <w:rsid w:val="00E35DD7"/>
    <w:rsid w:val="00E511A6"/>
    <w:rsid w:val="00E5699D"/>
    <w:rsid w:val="00E67EF6"/>
    <w:rsid w:val="00EA0966"/>
    <w:rsid w:val="00EA2891"/>
    <w:rsid w:val="00EB5EE4"/>
    <w:rsid w:val="00EC7C89"/>
    <w:rsid w:val="00EE1D85"/>
    <w:rsid w:val="00EE1FC8"/>
    <w:rsid w:val="00EE5398"/>
    <w:rsid w:val="00EE5D81"/>
    <w:rsid w:val="00EF5088"/>
    <w:rsid w:val="00EF6206"/>
    <w:rsid w:val="00F02885"/>
    <w:rsid w:val="00F03F64"/>
    <w:rsid w:val="00F041CD"/>
    <w:rsid w:val="00F12B8D"/>
    <w:rsid w:val="00F16082"/>
    <w:rsid w:val="00F248F8"/>
    <w:rsid w:val="00F24AE7"/>
    <w:rsid w:val="00F35A96"/>
    <w:rsid w:val="00F379E2"/>
    <w:rsid w:val="00F45A7B"/>
    <w:rsid w:val="00F54B94"/>
    <w:rsid w:val="00F65094"/>
    <w:rsid w:val="00F716F8"/>
    <w:rsid w:val="00F82390"/>
    <w:rsid w:val="00F8645A"/>
    <w:rsid w:val="00F87F35"/>
    <w:rsid w:val="00FB2AA9"/>
    <w:rsid w:val="00FB2E21"/>
    <w:rsid w:val="00FB482B"/>
    <w:rsid w:val="00FB7C0C"/>
    <w:rsid w:val="00FC63D2"/>
    <w:rsid w:val="00FE6149"/>
    <w:rsid w:val="00FE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8C03E1"/>
  <w15:docId w15:val="{75950749-55CC-4EC3-BB72-D4D56A0F8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9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16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CC3981"/>
    <w:pPr>
      <w:keepNext/>
      <w:spacing w:line="360" w:lineRule="auto"/>
      <w:jc w:val="center"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CC3981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CC3981"/>
    <w:rPr>
      <w:b/>
      <w:bCs/>
    </w:rPr>
  </w:style>
  <w:style w:type="paragraph" w:styleId="NormalnyWeb">
    <w:name w:val="Normal (Web)"/>
    <w:basedOn w:val="Normalny"/>
    <w:uiPriority w:val="99"/>
    <w:rsid w:val="00CC398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qFormat/>
    <w:rsid w:val="00CC3981"/>
    <w:rPr>
      <w:i/>
      <w:iCs/>
    </w:rPr>
  </w:style>
  <w:style w:type="paragraph" w:customStyle="1" w:styleId="Styl7">
    <w:name w:val="Styl7"/>
    <w:basedOn w:val="Normalny"/>
    <w:link w:val="Styl7Znak"/>
    <w:qFormat/>
    <w:rsid w:val="00CC3981"/>
    <w:pPr>
      <w:jc w:val="center"/>
    </w:pPr>
    <w:rPr>
      <w:rFonts w:ascii="Calibri" w:hAnsi="Calibri"/>
      <w:b/>
      <w:sz w:val="24"/>
      <w:szCs w:val="24"/>
    </w:rPr>
  </w:style>
  <w:style w:type="character" w:customStyle="1" w:styleId="Styl7Znak">
    <w:name w:val="Styl7 Znak"/>
    <w:link w:val="Styl7"/>
    <w:rsid w:val="00CC3981"/>
    <w:rPr>
      <w:rFonts w:ascii="Calibri" w:eastAsia="Times New Roman" w:hAnsi="Calibri" w:cs="Times New Roman"/>
      <w:b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Tytuły,Normalny1,lp1,List Paragraph,Nagłowek 3,Preambuła,CW_Lista,Wyliczanie,BulletC,Listaszerű bekezdés1,List Paragraph à moi,Dot pt,F5 List Paragraph,Numbered Para 1,No Spacing1,L1"/>
    <w:basedOn w:val="Normalny"/>
    <w:link w:val="AkapitzlistZnak"/>
    <w:uiPriority w:val="34"/>
    <w:qFormat/>
    <w:rsid w:val="00C65D4F"/>
    <w:pPr>
      <w:ind w:left="720"/>
      <w:contextualSpacing/>
    </w:pPr>
  </w:style>
  <w:style w:type="character" w:customStyle="1" w:styleId="FontStyle70">
    <w:name w:val="Font Style70"/>
    <w:rsid w:val="00BF24B8"/>
    <w:rPr>
      <w:rFonts w:ascii="Arial" w:hAnsi="Arial" w:cs="Arial"/>
      <w:color w:val="000000"/>
      <w:sz w:val="22"/>
      <w:szCs w:val="22"/>
    </w:rPr>
  </w:style>
  <w:style w:type="character" w:customStyle="1" w:styleId="FontStyle69">
    <w:name w:val="Font Style69"/>
    <w:rsid w:val="00BF24B8"/>
    <w:rPr>
      <w:rFonts w:ascii="Arial" w:hAnsi="Arial" w:cs="Arial"/>
      <w:b/>
      <w:bCs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F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FA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3A14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tabntext1">
    <w:name w:val="tabntext1"/>
    <w:rsid w:val="00730755"/>
    <w:rPr>
      <w:rFonts w:ascii="Verdana" w:hAnsi="Verdana" w:cs="Verdana"/>
      <w:b w:val="0"/>
      <w:bCs w:val="0"/>
      <w:color w:val="00349A"/>
      <w:sz w:val="17"/>
      <w:szCs w:val="17"/>
    </w:rPr>
  </w:style>
  <w:style w:type="paragraph" w:customStyle="1" w:styleId="Zwykytekst5">
    <w:name w:val="Zwykły tekst5"/>
    <w:basedOn w:val="Normalny"/>
    <w:rsid w:val="00730755"/>
    <w:pPr>
      <w:widowControl/>
      <w:autoSpaceDE/>
      <w:autoSpaceDN/>
      <w:adjustRightInd/>
    </w:pPr>
    <w:rPr>
      <w:rFonts w:ascii="Calibri" w:eastAsia="Calibri" w:hAnsi="Calibri" w:cs="Calibri"/>
      <w:color w:val="0F243E"/>
      <w:sz w:val="21"/>
      <w:szCs w:val="21"/>
      <w:lang w:eastAsia="zh-CN"/>
    </w:rPr>
  </w:style>
  <w:style w:type="character" w:customStyle="1" w:styleId="TeksttreciCorbelOdstpy0pt">
    <w:name w:val="Tekst treści + Corbel;Odstępy 0 pt"/>
    <w:rsid w:val="00730755"/>
    <w:rPr>
      <w:rFonts w:ascii="Corbel" w:eastAsia="Corbel" w:hAnsi="Corbel" w:cs="Corbel"/>
      <w:color w:val="000000"/>
      <w:spacing w:val="0"/>
      <w:w w:val="100"/>
      <w:position w:val="0"/>
      <w:sz w:val="22"/>
      <w:szCs w:val="22"/>
      <w:shd w:val="clear" w:color="auto" w:fill="FFFFFF"/>
    </w:rPr>
  </w:style>
  <w:style w:type="paragraph" w:styleId="Tekstpodstawowy">
    <w:name w:val="Body Text"/>
    <w:basedOn w:val="Normalny"/>
    <w:link w:val="TekstpodstawowyZnak1"/>
    <w:rsid w:val="00F716F8"/>
    <w:pPr>
      <w:widowControl/>
      <w:suppressAutoHyphens/>
      <w:autoSpaceDE/>
      <w:autoSpaceDN/>
      <w:adjustRightInd/>
      <w:spacing w:after="120"/>
    </w:pPr>
    <w:rPr>
      <w:rFonts w:ascii="Arial" w:hAnsi="Arial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716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1"/>
    <w:rsid w:val="00F716F8"/>
    <w:pPr>
      <w:widowControl/>
      <w:autoSpaceDE/>
      <w:autoSpaceDN/>
      <w:adjustRightInd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F716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harStyle5">
    <w:name w:val="Char Style 5"/>
    <w:link w:val="Style4"/>
    <w:rsid w:val="00F716F8"/>
    <w:rPr>
      <w:spacing w:val="4"/>
      <w:shd w:val="clear" w:color="auto" w:fill="FFFFFF"/>
    </w:rPr>
  </w:style>
  <w:style w:type="paragraph" w:customStyle="1" w:styleId="Style4">
    <w:name w:val="Style 4"/>
    <w:basedOn w:val="Normalny"/>
    <w:link w:val="CharStyle5"/>
    <w:rsid w:val="00F716F8"/>
    <w:pPr>
      <w:shd w:val="clear" w:color="auto" w:fill="FFFFFF"/>
      <w:autoSpaceDE/>
      <w:autoSpaceDN/>
      <w:adjustRightInd/>
      <w:spacing w:line="240" w:lineRule="atLeast"/>
      <w:ind w:hanging="280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F716F8"/>
    <w:pPr>
      <w:widowControl/>
      <w:suppressAutoHyphens/>
      <w:autoSpaceDE/>
      <w:autoSpaceDN/>
      <w:adjustRightInd/>
      <w:spacing w:after="120" w:line="480" w:lineRule="auto"/>
      <w:ind w:left="283"/>
    </w:pPr>
    <w:rPr>
      <w:rFonts w:ascii="Arial" w:hAnsi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F716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F716F8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F716F8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link w:val="Tekstpodstawowywcity"/>
    <w:rsid w:val="00F716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estern">
    <w:name w:val="western"/>
    <w:basedOn w:val="Normalny"/>
    <w:rsid w:val="00F716F8"/>
    <w:pPr>
      <w:widowControl/>
      <w:autoSpaceDE/>
      <w:autoSpaceDN/>
      <w:adjustRightInd/>
    </w:pPr>
    <w:rPr>
      <w:sz w:val="24"/>
      <w:szCs w:val="24"/>
    </w:rPr>
  </w:style>
  <w:style w:type="paragraph" w:customStyle="1" w:styleId="Bibliografia1">
    <w:name w:val="Bibliografia1"/>
    <w:basedOn w:val="Normalny"/>
    <w:rsid w:val="00F716F8"/>
    <w:pPr>
      <w:widowControl/>
      <w:autoSpaceDE/>
      <w:autoSpaceDN/>
      <w:adjustRightInd/>
      <w:spacing w:before="120" w:after="120"/>
      <w:jc w:val="both"/>
    </w:pPr>
    <w:rPr>
      <w:rFonts w:ascii="Arial" w:hAnsi="Arial" w:cs="Arial"/>
      <w:bCs/>
      <w:sz w:val="22"/>
      <w:lang w:val="en-GB" w:eastAsia="en-US"/>
    </w:rPr>
  </w:style>
  <w:style w:type="paragraph" w:customStyle="1" w:styleId="Punkty">
    <w:name w:val="Punkty"/>
    <w:basedOn w:val="Tekstpodstawowy"/>
    <w:rsid w:val="00F716F8"/>
    <w:pPr>
      <w:numPr>
        <w:numId w:val="1"/>
      </w:numPr>
      <w:tabs>
        <w:tab w:val="clear" w:pos="720"/>
        <w:tab w:val="num" w:pos="360"/>
      </w:tabs>
      <w:suppressAutoHyphens w:val="0"/>
      <w:spacing w:before="120" w:after="0"/>
      <w:ind w:left="0" w:firstLine="0"/>
      <w:jc w:val="both"/>
    </w:pPr>
    <w:rPr>
      <w:rFonts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716F8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rsid w:val="007472A6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7472A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7472A6"/>
    <w:rPr>
      <w:spacing w:val="-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72A6"/>
    <w:pPr>
      <w:shd w:val="clear" w:color="auto" w:fill="FFFFFF"/>
      <w:autoSpaceDE/>
      <w:autoSpaceDN/>
      <w:adjustRightInd/>
      <w:spacing w:before="720" w:line="277" w:lineRule="exact"/>
      <w:ind w:hanging="380"/>
      <w:jc w:val="both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C7C89"/>
    <w:pPr>
      <w:widowControl/>
      <w:autoSpaceDE/>
      <w:autoSpaceDN/>
      <w:adjustRightInd/>
    </w:pPr>
    <w:rPr>
      <w:rFonts w:eastAsia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EC7C89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F54B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B8129B"/>
    <w:rPr>
      <w:rFonts w:ascii="Calibri" w:hAnsi="Calibri" w:cs="Calibri"/>
      <w:b/>
      <w:bCs/>
      <w:sz w:val="22"/>
      <w:szCs w:val="22"/>
    </w:rPr>
  </w:style>
  <w:style w:type="paragraph" w:styleId="Tytu">
    <w:name w:val="Title"/>
    <w:aliases w:val=" Znak"/>
    <w:basedOn w:val="Normalny"/>
    <w:link w:val="TytuZnak"/>
    <w:qFormat/>
    <w:rsid w:val="00AB4BD4"/>
    <w:pPr>
      <w:widowControl/>
      <w:autoSpaceDE/>
      <w:autoSpaceDN/>
      <w:adjustRightInd/>
      <w:jc w:val="center"/>
    </w:pPr>
    <w:rPr>
      <w:rFonts w:ascii="Arial" w:hAnsi="Arial"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rsid w:val="00AB4BD4"/>
    <w:rPr>
      <w:rFonts w:ascii="Arial" w:eastAsia="Times New Roman" w:hAnsi="Arial" w:cs="Times New Roman"/>
      <w:sz w:val="28"/>
      <w:szCs w:val="24"/>
    </w:rPr>
  </w:style>
  <w:style w:type="paragraph" w:customStyle="1" w:styleId="StandardowyStandardowy1">
    <w:name w:val="Standardowy.Standardowy1"/>
    <w:rsid w:val="00034C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tyle7">
    <w:name w:val="Style7"/>
    <w:basedOn w:val="Normalny"/>
    <w:uiPriority w:val="99"/>
    <w:rsid w:val="00436F0B"/>
    <w:pPr>
      <w:spacing w:line="288" w:lineRule="exact"/>
      <w:jc w:val="both"/>
    </w:pPr>
    <w:rPr>
      <w:rFonts w:ascii="Calibri" w:eastAsiaTheme="minorEastAsia" w:hAnsi="Calibri" w:cs="Calibri"/>
      <w:sz w:val="24"/>
      <w:szCs w:val="24"/>
    </w:rPr>
  </w:style>
  <w:style w:type="character" w:customStyle="1" w:styleId="ng-binding">
    <w:name w:val="ng-binding"/>
    <w:rsid w:val="00282172"/>
  </w:style>
  <w:style w:type="character" w:customStyle="1" w:styleId="ng-scope">
    <w:name w:val="ng-scope"/>
    <w:rsid w:val="00282172"/>
  </w:style>
  <w:style w:type="paragraph" w:customStyle="1" w:styleId="WW-Tekstpodstawowy2">
    <w:name w:val="WW-Tekst podstawowy 2"/>
    <w:basedOn w:val="Normalny"/>
    <w:rsid w:val="00104A48"/>
    <w:pPr>
      <w:widowControl/>
      <w:overflowPunct w:val="0"/>
      <w:autoSpaceDN/>
      <w:adjustRightInd/>
    </w:pPr>
    <w:rPr>
      <w:rFonts w:eastAsiaTheme="minorHAnsi"/>
      <w:b/>
      <w:bCs/>
      <w:sz w:val="24"/>
      <w:szCs w:val="24"/>
      <w:lang w:eastAsia="ar-SA"/>
    </w:rPr>
  </w:style>
  <w:style w:type="paragraph" w:customStyle="1" w:styleId="Domyolnie">
    <w:name w:val="Domyolnie"/>
    <w:basedOn w:val="Normalny"/>
    <w:rsid w:val="00104A48"/>
    <w:pPr>
      <w:widowControl/>
      <w:overflowPunct w:val="0"/>
      <w:autoSpaceDN/>
      <w:adjustRightInd/>
    </w:pPr>
    <w:rPr>
      <w:rFonts w:eastAsiaTheme="minorHAnsi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8167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65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65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21EA"/>
    <w:rPr>
      <w:sz w:val="16"/>
      <w:szCs w:val="16"/>
    </w:rPr>
  </w:style>
  <w:style w:type="character" w:customStyle="1" w:styleId="AkapitzlistZnak">
    <w:name w:val="Akapit z listą Znak"/>
    <w:aliases w:val="Normal Znak,Akapit z listą3 Znak,Akapit z listą31 Znak,Podsis rysunku Znak,Tytuły Znak,Normalny1 Znak,lp1 Znak,List Paragraph Znak,Nagłowek 3 Znak,Preambuła Znak,CW_Lista Znak,Wyliczanie Znak,BulletC Znak,Listaszerű bekezdés1 Znak"/>
    <w:link w:val="Akapitzlist"/>
    <w:uiPriority w:val="34"/>
    <w:qFormat/>
    <w:rsid w:val="00964A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54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547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24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F4C3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F82390"/>
    <w:pPr>
      <w:keepNext/>
      <w:widowControl/>
      <w:autoSpaceDE/>
      <w:autoSpaceDN/>
      <w:adjustRightInd/>
      <w:spacing w:before="60" w:after="60"/>
      <w:jc w:val="center"/>
    </w:pPr>
    <w:rPr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76151">
              <w:marLeft w:val="120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9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2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81799">
              <w:marLeft w:val="120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9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21654">
              <w:marLeft w:val="120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9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rpwik.tychy.pl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efaktura@rpwik.tych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CB088.B773C2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3880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Pijarowska</dc:creator>
  <cp:lastModifiedBy>Aleksandra AM. Machulec</cp:lastModifiedBy>
  <cp:revision>5</cp:revision>
  <cp:lastPrinted>2019-09-24T07:00:00Z</cp:lastPrinted>
  <dcterms:created xsi:type="dcterms:W3CDTF">2026-04-27T07:31:00Z</dcterms:created>
  <dcterms:modified xsi:type="dcterms:W3CDTF">2026-04-27T10:34:00Z</dcterms:modified>
</cp:coreProperties>
</file>